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EC934" w14:textId="40934B2E" w:rsidR="008121C4" w:rsidRDefault="000B1164" w:rsidP="008121C4">
      <w:pPr>
        <w:pStyle w:val="FR1"/>
        <w:tabs>
          <w:tab w:val="left" w:pos="-10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4D5BA3D2" wp14:editId="516591B2">
            <wp:simplePos x="0" y="0"/>
            <wp:positionH relativeFrom="column">
              <wp:posOffset>2815590</wp:posOffset>
            </wp:positionH>
            <wp:positionV relativeFrom="paragraph">
              <wp:posOffset>-178435</wp:posOffset>
            </wp:positionV>
            <wp:extent cx="457200" cy="54864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FA88455" wp14:editId="22C8EB5B">
                <wp:simplePos x="0" y="0"/>
                <wp:positionH relativeFrom="column">
                  <wp:posOffset>6506210</wp:posOffset>
                </wp:positionH>
                <wp:positionV relativeFrom="paragraph">
                  <wp:posOffset>-6758305</wp:posOffset>
                </wp:positionV>
                <wp:extent cx="0" cy="6126480"/>
                <wp:effectExtent l="13335" t="11430" r="5715" b="571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6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D7DDF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" o:allowincell="f"/>
            </w:pict>
          </mc:Fallback>
        </mc:AlternateContent>
      </w:r>
      <w:r w:rsidR="008121C4">
        <w:rPr>
          <w:b/>
          <w:color w:val="000000"/>
          <w:sz w:val="24"/>
        </w:rPr>
        <w:t xml:space="preserve"> АДМИНИСТРАЦИЯ </w:t>
      </w:r>
    </w:p>
    <w:p w14:paraId="5069B44B" w14:textId="77777777" w:rsidR="008121C4" w:rsidRDefault="008121C4" w:rsidP="008121C4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>ХВАЛЫНСКОГО МУНИЦИПАЛЬНОГО РАЙОНА</w:t>
      </w:r>
    </w:p>
    <w:p w14:paraId="02368A60" w14:textId="77777777" w:rsidR="008121C4" w:rsidRDefault="008121C4" w:rsidP="008121C4">
      <w:pPr>
        <w:pStyle w:val="FR1"/>
        <w:spacing w:line="260" w:lineRule="auto"/>
        <w:ind w:left="0" w:right="4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САРАТОВСКОЙ ОБЛАСТИ</w:t>
      </w:r>
    </w:p>
    <w:p w14:paraId="01673249" w14:textId="77777777" w:rsidR="008121C4" w:rsidRDefault="008121C4" w:rsidP="008121C4">
      <w:pPr>
        <w:pStyle w:val="FR1"/>
        <w:spacing w:line="260" w:lineRule="auto"/>
        <w:ind w:left="0" w:right="4"/>
        <w:outlineLvl w:val="0"/>
        <w:rPr>
          <w:b/>
          <w:color w:val="000000"/>
          <w:sz w:val="16"/>
        </w:rPr>
      </w:pPr>
    </w:p>
    <w:p w14:paraId="6F00D0D8" w14:textId="77777777" w:rsidR="008121C4" w:rsidRDefault="008121C4" w:rsidP="008121C4">
      <w:pPr>
        <w:pStyle w:val="FR1"/>
        <w:spacing w:line="260" w:lineRule="auto"/>
        <w:ind w:left="0" w:right="4"/>
        <w:outlineLvl w:val="0"/>
        <w:rPr>
          <w:color w:val="000000"/>
          <w:sz w:val="24"/>
        </w:rPr>
      </w:pPr>
      <w:r>
        <w:rPr>
          <w:color w:val="000000"/>
          <w:sz w:val="24"/>
        </w:rPr>
        <w:t>ул. Революционная, д. 110 «А», г. Хвалынск, Саратовская область 412780</w:t>
      </w:r>
    </w:p>
    <w:p w14:paraId="0D58D365" w14:textId="77777777" w:rsidR="008121C4" w:rsidRDefault="008121C4" w:rsidP="008121C4">
      <w:pPr>
        <w:pStyle w:val="FR1"/>
        <w:spacing w:line="260" w:lineRule="auto"/>
        <w:ind w:left="0" w:right="4"/>
        <w:outlineLvl w:val="0"/>
        <w:rPr>
          <w:color w:val="000000"/>
          <w:sz w:val="24"/>
        </w:rPr>
      </w:pPr>
      <w:r>
        <w:rPr>
          <w:color w:val="000000"/>
          <w:sz w:val="24"/>
        </w:rPr>
        <w:t>Тел. (845-95) 2-10-30, факс (845-95) 2-18-06</w:t>
      </w:r>
    </w:p>
    <w:p w14:paraId="23B283C3" w14:textId="77777777" w:rsidR="008121C4" w:rsidRDefault="008121C4" w:rsidP="008121C4">
      <w:pPr>
        <w:pStyle w:val="FR1"/>
        <w:spacing w:line="260" w:lineRule="auto"/>
        <w:ind w:left="0" w:right="4"/>
        <w:outlineLvl w:val="0"/>
        <w:rPr>
          <w:color w:val="000000"/>
          <w:sz w:val="24"/>
        </w:rPr>
      </w:pPr>
    </w:p>
    <w:p w14:paraId="1275A0EA" w14:textId="77777777" w:rsidR="008121C4" w:rsidRDefault="008121C4" w:rsidP="008121C4">
      <w:pPr>
        <w:pStyle w:val="FR1"/>
        <w:spacing w:line="260" w:lineRule="auto"/>
        <w:ind w:left="0" w:right="4"/>
        <w:outlineLvl w:val="0"/>
        <w:rPr>
          <w:noProof/>
          <w:sz w:val="16"/>
        </w:rPr>
      </w:pPr>
    </w:p>
    <w:p w14:paraId="45AAF904" w14:textId="77777777" w:rsidR="008261A3" w:rsidRPr="008261A3" w:rsidRDefault="00CC5363" w:rsidP="008261A3">
      <w:pPr>
        <w:pStyle w:val="210"/>
        <w:shd w:val="clear" w:color="auto" w:fill="auto"/>
        <w:spacing w:before="1" w:after="306"/>
        <w:ind w:right="20"/>
        <w:rPr>
          <w:rStyle w:val="21"/>
          <w:b/>
          <w:bCs/>
          <w:color w:val="000000"/>
        </w:rPr>
      </w:pPr>
      <w:r w:rsidRPr="00CC5363">
        <w:rPr>
          <w:rStyle w:val="21"/>
          <w:b/>
          <w:bCs/>
          <w:color w:val="000000"/>
          <w:sz w:val="28"/>
          <w:szCs w:val="28"/>
        </w:rPr>
        <w:t>П О С Т А Н О В Л Е Н И Е</w:t>
      </w:r>
    </w:p>
    <w:p w14:paraId="4B1FD748" w14:textId="77777777" w:rsidR="008261A3" w:rsidRPr="008121C4" w:rsidRDefault="008261A3" w:rsidP="008261A3">
      <w:pPr>
        <w:pStyle w:val="210"/>
        <w:shd w:val="clear" w:color="auto" w:fill="auto"/>
        <w:spacing w:before="1" w:after="306"/>
        <w:ind w:right="20"/>
        <w:jc w:val="left"/>
        <w:rPr>
          <w:color w:val="000000"/>
          <w:sz w:val="28"/>
          <w:szCs w:val="28"/>
        </w:rPr>
      </w:pPr>
      <w:r w:rsidRPr="008121C4">
        <w:rPr>
          <w:rStyle w:val="21"/>
          <w:bCs/>
          <w:color w:val="000000"/>
          <w:sz w:val="28"/>
          <w:szCs w:val="28"/>
        </w:rPr>
        <w:t>10</w:t>
      </w:r>
      <w:r w:rsidR="008121C4" w:rsidRPr="008121C4">
        <w:rPr>
          <w:rStyle w:val="21"/>
          <w:bCs/>
          <w:color w:val="000000"/>
          <w:sz w:val="28"/>
          <w:szCs w:val="28"/>
        </w:rPr>
        <w:t xml:space="preserve"> октября </w:t>
      </w:r>
      <w:r w:rsidRPr="008121C4">
        <w:rPr>
          <w:rStyle w:val="21"/>
          <w:bCs/>
          <w:color w:val="000000"/>
          <w:sz w:val="28"/>
          <w:szCs w:val="28"/>
        </w:rPr>
        <w:t xml:space="preserve">2019 </w:t>
      </w:r>
      <w:r w:rsidR="008121C4" w:rsidRPr="008121C4">
        <w:rPr>
          <w:rStyle w:val="21"/>
          <w:bCs/>
          <w:color w:val="000000"/>
          <w:sz w:val="28"/>
          <w:szCs w:val="28"/>
        </w:rPr>
        <w:t>г.</w:t>
      </w:r>
      <w:r w:rsidRPr="008121C4">
        <w:rPr>
          <w:rStyle w:val="21"/>
          <w:bCs/>
          <w:color w:val="000000"/>
          <w:sz w:val="28"/>
          <w:szCs w:val="28"/>
        </w:rPr>
        <w:t xml:space="preserve">                                                                                  №</w:t>
      </w:r>
      <w:r w:rsidR="008121C4" w:rsidRPr="008121C4">
        <w:rPr>
          <w:rStyle w:val="21"/>
          <w:bCs/>
          <w:color w:val="000000"/>
          <w:sz w:val="28"/>
          <w:szCs w:val="28"/>
        </w:rPr>
        <w:t xml:space="preserve"> </w:t>
      </w:r>
      <w:r w:rsidRPr="008121C4">
        <w:rPr>
          <w:rStyle w:val="21"/>
          <w:bCs/>
          <w:color w:val="000000"/>
          <w:sz w:val="28"/>
          <w:szCs w:val="28"/>
        </w:rPr>
        <w:t>1033</w:t>
      </w:r>
    </w:p>
    <w:p w14:paraId="1F92D447" w14:textId="77777777" w:rsidR="00076BC6" w:rsidRPr="008121C4" w:rsidRDefault="006433BB">
      <w:pPr>
        <w:pStyle w:val="a4"/>
        <w:shd w:val="clear" w:color="auto" w:fill="auto"/>
        <w:spacing w:before="0" w:after="311" w:line="260" w:lineRule="exact"/>
        <w:ind w:right="20"/>
        <w:jc w:val="center"/>
        <w:rPr>
          <w:sz w:val="28"/>
          <w:szCs w:val="28"/>
        </w:rPr>
      </w:pPr>
      <w:r w:rsidRPr="008121C4">
        <w:rPr>
          <w:rStyle w:val="13"/>
          <w:color w:val="000000"/>
          <w:sz w:val="28"/>
          <w:szCs w:val="28"/>
        </w:rPr>
        <w:t>г. Хвалынск</w:t>
      </w:r>
    </w:p>
    <w:p w14:paraId="5EE66994" w14:textId="77777777" w:rsidR="0024008A" w:rsidRPr="008121C4" w:rsidRDefault="00860BE3" w:rsidP="0024008A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121C4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постановление администрации Хвалынского муниципального района от 05.12.201</w:t>
      </w:r>
      <w:r w:rsidR="005955E0" w:rsidRPr="008121C4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121C4">
        <w:rPr>
          <w:rFonts w:ascii="Times New Roman" w:hAnsi="Times New Roman" w:cs="Times New Roman"/>
          <w:color w:val="000000"/>
          <w:sz w:val="28"/>
          <w:szCs w:val="28"/>
        </w:rPr>
        <w:t xml:space="preserve"> года  № 1326/1 «</w:t>
      </w:r>
      <w:r w:rsidR="00D7159F" w:rsidRPr="008121C4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муниципальной программы </w:t>
      </w:r>
      <w:r w:rsidR="0024008A" w:rsidRPr="008121C4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«Переселение граждан из аварийного жилищного фонда Хвалынского муниципального района»</w:t>
      </w:r>
      <w:r w:rsidR="0024008A"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</w:t>
      </w:r>
      <w:r w:rsidR="00C7049F"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2018-</w:t>
      </w:r>
      <w:r w:rsidR="0024008A"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2019 год</w:t>
      </w:r>
      <w:r w:rsidR="00C7049F"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ы</w:t>
      </w:r>
      <w:r w:rsidR="0024008A" w:rsidRPr="008121C4">
        <w:rPr>
          <w:rFonts w:ascii="Times New Roman" w:hAnsi="Times New Roman" w:cs="Times New Roman"/>
          <w:color w:val="auto"/>
          <w:sz w:val="28"/>
          <w:szCs w:val="28"/>
        </w:rPr>
        <w:t>"</w:t>
      </w:r>
    </w:p>
    <w:p w14:paraId="486D3F09" w14:textId="77777777" w:rsidR="0024008A" w:rsidRPr="008121C4" w:rsidRDefault="0024008A" w:rsidP="00FA09E8">
      <w:pPr>
        <w:pStyle w:val="aa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121C4">
        <w:rPr>
          <w:rFonts w:ascii="Times New Roman" w:hAnsi="Times New Roman" w:cs="Times New Roman"/>
          <w:color w:val="auto"/>
          <w:sz w:val="28"/>
          <w:szCs w:val="28"/>
        </w:rPr>
        <w:t>В соответствии со статьей 32 Жилищного кодекса Российской Федерации, статьей 279 Гражданского кодекса Российской Федерации, главой VII.I Земельного кодекса Российской Федерации, Федеральным законом от 06.10.2003 года № 131-ФЗ «Об общих принципах организации местного самоуправления в Российской Федерации», распоряжением администрации Хвалынского мун</w:t>
      </w:r>
      <w:r w:rsidR="00C75A3D" w:rsidRPr="008121C4">
        <w:rPr>
          <w:rFonts w:ascii="Times New Roman" w:hAnsi="Times New Roman" w:cs="Times New Roman"/>
          <w:color w:val="auto"/>
          <w:sz w:val="28"/>
          <w:szCs w:val="28"/>
        </w:rPr>
        <w:t>иципального района от 21.06.2018 года № 216</w:t>
      </w:r>
      <w:r w:rsidRPr="008121C4">
        <w:rPr>
          <w:rFonts w:ascii="Times New Roman" w:hAnsi="Times New Roman" w:cs="Times New Roman"/>
          <w:color w:val="auto"/>
          <w:sz w:val="28"/>
          <w:szCs w:val="28"/>
        </w:rPr>
        <w:t>-р «О мероприятиях по отселению из многоквартирного дома, расположенного по адресу: Саратовская область, Хвалынский район, п. Алексеевка, ул. Чапаева, д. 189»</w:t>
      </w:r>
      <w:r w:rsidR="00C75A3D" w:rsidRPr="008121C4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5955E0" w:rsidRPr="008121C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75A3D" w:rsidRPr="008121C4">
        <w:rPr>
          <w:rFonts w:ascii="Times New Roman" w:hAnsi="Times New Roman" w:cs="Times New Roman"/>
          <w:color w:val="auto"/>
          <w:sz w:val="28"/>
          <w:szCs w:val="28"/>
        </w:rPr>
        <w:t>распоряжением администрации Хвалынского муниципального</w:t>
      </w:r>
      <w:r w:rsidR="00FA09E8" w:rsidRPr="008121C4">
        <w:rPr>
          <w:rFonts w:ascii="Times New Roman" w:hAnsi="Times New Roman" w:cs="Times New Roman"/>
          <w:color w:val="auto"/>
          <w:sz w:val="28"/>
          <w:szCs w:val="28"/>
        </w:rPr>
        <w:t xml:space="preserve"> района от 21.06.2018 года № 217</w:t>
      </w:r>
      <w:r w:rsidR="00C75A3D" w:rsidRPr="008121C4">
        <w:rPr>
          <w:rFonts w:ascii="Times New Roman" w:hAnsi="Times New Roman" w:cs="Times New Roman"/>
          <w:color w:val="auto"/>
          <w:sz w:val="28"/>
          <w:szCs w:val="28"/>
        </w:rPr>
        <w:t>-р «О мероприятиях по отселению из многоквартирного дома, расположенного по адресу: Саратовская область, Хвалынский район, п.</w:t>
      </w:r>
      <w:r w:rsidR="00FA09E8" w:rsidRPr="008121C4">
        <w:rPr>
          <w:rFonts w:ascii="Times New Roman" w:hAnsi="Times New Roman" w:cs="Times New Roman"/>
          <w:color w:val="auto"/>
          <w:sz w:val="28"/>
          <w:szCs w:val="28"/>
        </w:rPr>
        <w:t xml:space="preserve"> Алексеевка, ул. Чапаева, д. 185</w:t>
      </w:r>
      <w:r w:rsidR="00C75A3D" w:rsidRPr="008121C4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FA09E8" w:rsidRPr="008121C4">
        <w:rPr>
          <w:rFonts w:ascii="Times New Roman" w:hAnsi="Times New Roman" w:cs="Times New Roman"/>
          <w:color w:val="auto"/>
          <w:sz w:val="28"/>
          <w:szCs w:val="28"/>
        </w:rPr>
        <w:t xml:space="preserve">, распоряжением администрации Хвалынского муниципального района от 21.06.2018 года № 215-р «О мероприятиях по отселению из многоквартирного дома, расположенного по адресу: Саратовская область, Хвалынский район, п. Алексеевка, ул. Чапаева, д. 181», распоряжением администрации Хвалынского муниципального района от 21.06.2018 года № 217-р «О мероприятиях по отселению из многоквартирного дома, расположенного по адресу: Саратовская область, Хвалынский район, п. Алексеевка, ул. Чапаева, д. 185», </w:t>
      </w:r>
      <w:r w:rsidR="00D7159F" w:rsidRPr="008121C4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администрация </w:t>
      </w:r>
      <w:r w:rsidRPr="008121C4">
        <w:rPr>
          <w:rFonts w:ascii="Times New Roman" w:hAnsi="Times New Roman" w:cs="Times New Roman"/>
          <w:color w:val="auto"/>
          <w:sz w:val="28"/>
          <w:szCs w:val="28"/>
        </w:rPr>
        <w:t>Хвалынского</w:t>
      </w:r>
      <w:r w:rsidR="00D7159F" w:rsidRPr="008121C4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</w:t>
      </w:r>
      <w:r w:rsidRPr="008121C4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2218282B" w14:textId="77777777" w:rsidR="0024008A" w:rsidRPr="008121C4" w:rsidRDefault="0024008A" w:rsidP="0024008A">
      <w:pPr>
        <w:pStyle w:val="aa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13C9C2AE" w14:textId="77777777" w:rsidR="0024008A" w:rsidRPr="008121C4" w:rsidRDefault="008121C4" w:rsidP="00FA09E8">
      <w:pPr>
        <w:pStyle w:val="aa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п о с т а н о в л я ю </w:t>
      </w:r>
      <w:r w:rsidR="00D7159F" w:rsidRPr="008121C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:</w:t>
      </w:r>
    </w:p>
    <w:p w14:paraId="3E3E4482" w14:textId="77777777" w:rsidR="00945B5C" w:rsidRPr="008121C4" w:rsidRDefault="00945B5C" w:rsidP="00FA09E8">
      <w:pPr>
        <w:pStyle w:val="aa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14:paraId="75D70B03" w14:textId="77777777" w:rsidR="00D7159F" w:rsidRPr="008121C4" w:rsidRDefault="00D7159F" w:rsidP="00860BE3">
      <w:pPr>
        <w:widowControl/>
        <w:shd w:val="clear" w:color="auto" w:fill="FFFFFF"/>
        <w:ind w:firstLine="195"/>
        <w:jc w:val="both"/>
        <w:textAlignment w:val="baseline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 </w:t>
      </w:r>
      <w:r w:rsidR="00860BE3"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Внести изменения в постановление администрации Хвалынского муниципального района от 05.12.2018 года № 1326/1, изложив Приложение к данному постановлению в новой редакции</w:t>
      </w:r>
      <w:r w:rsidR="008261A3"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4A7186"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="00860BE3"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соответствии с </w:t>
      </w:r>
      <w:r w:rsidR="0024008A"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приложением</w:t>
      </w:r>
      <w:r w:rsidR="004A7186"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</w:t>
      </w:r>
      <w:r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14:paraId="55CE5F7C" w14:textId="77777777" w:rsidR="00D7159F" w:rsidRPr="008121C4" w:rsidRDefault="00860BE3" w:rsidP="00D7159F">
      <w:pPr>
        <w:widowControl/>
        <w:shd w:val="clear" w:color="auto" w:fill="FFFFFF"/>
        <w:ind w:firstLine="195"/>
        <w:jc w:val="both"/>
        <w:textAlignment w:val="baseline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</w:t>
      </w:r>
      <w:r w:rsidR="00D7159F"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Настоящее постановление вступает в силу с момента опубликования.</w:t>
      </w:r>
    </w:p>
    <w:p w14:paraId="6931F960" w14:textId="77777777" w:rsidR="000F0870" w:rsidRPr="008121C4" w:rsidRDefault="00860BE3" w:rsidP="00FA09E8">
      <w:pPr>
        <w:widowControl/>
        <w:shd w:val="clear" w:color="auto" w:fill="FFFFFF"/>
        <w:ind w:firstLine="195"/>
        <w:jc w:val="both"/>
        <w:textAlignment w:val="baseline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="00D7159F"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Контроль за исполнением настоящего постановления </w:t>
      </w:r>
      <w:r w:rsidR="000F0870"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возложить на заместителя </w:t>
      </w:r>
      <w:r w:rsidR="004A7186"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главы </w:t>
      </w:r>
      <w:r w:rsidR="000F0870"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администрации Хвалынского муниципального района Д.Е. Петрова</w:t>
      </w:r>
      <w:r w:rsidR="00D7159F" w:rsidRPr="008121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14:paraId="3D38D634" w14:textId="77777777" w:rsidR="000F0870" w:rsidRPr="008121C4" w:rsidRDefault="000F0870" w:rsidP="000F0870">
      <w:pPr>
        <w:widowControl/>
        <w:shd w:val="clear" w:color="auto" w:fill="FFFFFF"/>
        <w:ind w:firstLine="195"/>
        <w:jc w:val="both"/>
        <w:textAlignment w:val="baseline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487E6C2C" w14:textId="77777777" w:rsidR="00860BE3" w:rsidRPr="008121C4" w:rsidRDefault="00860BE3" w:rsidP="000F0870">
      <w:pPr>
        <w:widowControl/>
        <w:shd w:val="clear" w:color="auto" w:fill="FFFFFF"/>
        <w:ind w:firstLine="195"/>
        <w:jc w:val="both"/>
        <w:textAlignment w:val="baseline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3508A150" w14:textId="77777777" w:rsidR="00F71DD0" w:rsidRDefault="00F71DD0" w:rsidP="00F71DD0">
      <w:pPr>
        <w:pStyle w:val="aa"/>
        <w:jc w:val="both"/>
        <w:rPr>
          <w:rStyle w:val="21"/>
          <w:sz w:val="28"/>
          <w:szCs w:val="28"/>
        </w:rPr>
      </w:pPr>
      <w:r w:rsidRPr="005A3EF4">
        <w:rPr>
          <w:rStyle w:val="21"/>
          <w:sz w:val="28"/>
          <w:szCs w:val="28"/>
        </w:rPr>
        <w:t xml:space="preserve">Глава </w:t>
      </w:r>
      <w:r>
        <w:rPr>
          <w:rStyle w:val="21"/>
          <w:sz w:val="28"/>
          <w:szCs w:val="28"/>
        </w:rPr>
        <w:t>Хвалынского</w:t>
      </w:r>
    </w:p>
    <w:p w14:paraId="27213EEC" w14:textId="77777777" w:rsidR="00F71DD0" w:rsidRDefault="00F71DD0" w:rsidP="00F71DD0">
      <w:pPr>
        <w:pStyle w:val="aa"/>
        <w:jc w:val="both"/>
        <w:rPr>
          <w:rStyle w:val="21"/>
          <w:sz w:val="28"/>
          <w:szCs w:val="28"/>
        </w:rPr>
      </w:pPr>
      <w:r w:rsidRPr="005A3EF4">
        <w:rPr>
          <w:rStyle w:val="21"/>
          <w:sz w:val="28"/>
          <w:szCs w:val="28"/>
        </w:rPr>
        <w:t>муниципального района</w:t>
      </w:r>
      <w:r w:rsidRPr="005A3EF4">
        <w:rPr>
          <w:rStyle w:val="21"/>
          <w:sz w:val="28"/>
          <w:szCs w:val="28"/>
        </w:rPr>
        <w:tab/>
      </w:r>
      <w:r w:rsidR="005955E0">
        <w:rPr>
          <w:rStyle w:val="21"/>
          <w:sz w:val="28"/>
          <w:szCs w:val="28"/>
        </w:rPr>
        <w:t xml:space="preserve">                                         </w:t>
      </w:r>
      <w:r w:rsidR="008261A3">
        <w:rPr>
          <w:rStyle w:val="21"/>
          <w:sz w:val="28"/>
          <w:szCs w:val="28"/>
        </w:rPr>
        <w:t xml:space="preserve"> </w:t>
      </w:r>
      <w:r w:rsidR="005955E0">
        <w:rPr>
          <w:rStyle w:val="21"/>
          <w:sz w:val="28"/>
          <w:szCs w:val="28"/>
        </w:rPr>
        <w:t xml:space="preserve">      </w:t>
      </w:r>
      <w:r>
        <w:rPr>
          <w:rStyle w:val="21"/>
          <w:sz w:val="28"/>
          <w:szCs w:val="28"/>
        </w:rPr>
        <w:t>А.А. Решетников</w:t>
      </w:r>
    </w:p>
    <w:p w14:paraId="4177BACD" w14:textId="77777777" w:rsidR="008261A3" w:rsidRDefault="008261A3" w:rsidP="00F71DD0">
      <w:pPr>
        <w:pStyle w:val="aa"/>
        <w:jc w:val="both"/>
        <w:rPr>
          <w:rStyle w:val="21"/>
          <w:sz w:val="28"/>
          <w:szCs w:val="28"/>
        </w:rPr>
      </w:pPr>
    </w:p>
    <w:p w14:paraId="294626DC" w14:textId="77777777" w:rsidR="008261A3" w:rsidRDefault="008261A3" w:rsidP="00F71DD0">
      <w:pPr>
        <w:pStyle w:val="aa"/>
        <w:jc w:val="both"/>
        <w:rPr>
          <w:rStyle w:val="21"/>
          <w:sz w:val="28"/>
          <w:szCs w:val="28"/>
        </w:rPr>
      </w:pPr>
    </w:p>
    <w:p w14:paraId="034D9E57" w14:textId="77777777" w:rsidR="008261A3" w:rsidRPr="005A3EF4" w:rsidRDefault="008261A3" w:rsidP="00F71DD0">
      <w:pPr>
        <w:pStyle w:val="aa"/>
        <w:jc w:val="both"/>
        <w:rPr>
          <w:rFonts w:ascii="Times New Roman" w:hAnsi="Times New Roman" w:cs="Times New Roman"/>
          <w:sz w:val="28"/>
          <w:szCs w:val="28"/>
        </w:rPr>
        <w:sectPr w:rsidR="008261A3" w:rsidRPr="005A3EF4" w:rsidSect="00FA09E8">
          <w:type w:val="continuous"/>
          <w:pgSz w:w="11906" w:h="16838"/>
          <w:pgMar w:top="284" w:right="1237" w:bottom="851" w:left="1237" w:header="0" w:footer="3" w:gutter="0"/>
          <w:cols w:space="720"/>
          <w:noEndnote/>
          <w:docGrid w:linePitch="360"/>
        </w:sectPr>
      </w:pPr>
    </w:p>
    <w:p w14:paraId="53C02FF8" w14:textId="77777777" w:rsidR="00860BE3" w:rsidRDefault="00860BE3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0EFD1810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1E90D590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355DAE2F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65F015BE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467EFD9A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10D3E626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2C30F42E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6D146146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41E4AF18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7D1DFE83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02B9DCC8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2F579B6E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4EF29C56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4C6463C3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4254057C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2C633120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7460729C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3319D0A5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00661B18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682A1054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30C15197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0363E560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2A634D59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3E9B0F06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5D9C1BCA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48E30094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479A12B2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7CCC03D6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39BC2C64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02FFD7B7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2C0343B9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1449EB8D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72DE3472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518EEA68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72C36E52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4E6C3820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28B1F2AD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4DB7A286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18E2DA0E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51D409BA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4E85F8B7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04A35DA6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0A4C62A1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2F706C3E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06F55161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0C3FBB53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040224C4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61491CDD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4CE523D3" w14:textId="77777777" w:rsidR="008121C4" w:rsidRDefault="008121C4" w:rsidP="001D7CD3">
      <w:pPr>
        <w:pStyle w:val="a4"/>
        <w:shd w:val="clear" w:color="auto" w:fill="auto"/>
        <w:spacing w:before="0" w:after="0" w:line="260" w:lineRule="exact"/>
        <w:ind w:left="5440"/>
        <w:jc w:val="right"/>
        <w:rPr>
          <w:color w:val="000000"/>
        </w:rPr>
      </w:pPr>
    </w:p>
    <w:p w14:paraId="0D9C31D1" w14:textId="77777777" w:rsidR="00076BC6" w:rsidRDefault="006433BB" w:rsidP="001D7CD3">
      <w:pPr>
        <w:pStyle w:val="a4"/>
        <w:shd w:val="clear" w:color="auto" w:fill="auto"/>
        <w:spacing w:before="0" w:after="0" w:line="260" w:lineRule="exact"/>
        <w:ind w:left="5440"/>
        <w:jc w:val="right"/>
      </w:pPr>
      <w:r>
        <w:rPr>
          <w:color w:val="000000"/>
        </w:rPr>
        <w:t>ПРИЛОЖЕНИЕ</w:t>
      </w:r>
    </w:p>
    <w:p w14:paraId="3C2FE270" w14:textId="77777777" w:rsidR="00076BC6" w:rsidRPr="008121C4" w:rsidRDefault="00BB34D9" w:rsidP="008121C4">
      <w:pPr>
        <w:pStyle w:val="a4"/>
        <w:shd w:val="clear" w:color="auto" w:fill="auto"/>
        <w:spacing w:before="0" w:after="563" w:line="320" w:lineRule="exact"/>
        <w:ind w:left="5440" w:right="-19"/>
        <w:jc w:val="right"/>
        <w:rPr>
          <w:color w:val="000000"/>
        </w:rPr>
      </w:pPr>
      <w:r>
        <w:rPr>
          <w:color w:val="000000"/>
        </w:rPr>
        <w:t xml:space="preserve">  к постановлению </w:t>
      </w:r>
      <w:r w:rsidR="006433BB">
        <w:rPr>
          <w:color w:val="000000"/>
        </w:rPr>
        <w:t>администрации Хвалы</w:t>
      </w:r>
      <w:r w:rsidR="001C71E8">
        <w:rPr>
          <w:color w:val="000000"/>
        </w:rPr>
        <w:t xml:space="preserve">нского муниципального района </w:t>
      </w:r>
      <w:r w:rsidR="008121C4">
        <w:rPr>
          <w:color w:val="000000"/>
        </w:rPr>
        <w:br/>
      </w:r>
      <w:r w:rsidR="001C71E8">
        <w:rPr>
          <w:color w:val="000000"/>
        </w:rPr>
        <w:t>от</w:t>
      </w:r>
      <w:r w:rsidR="008121C4">
        <w:rPr>
          <w:color w:val="000000"/>
        </w:rPr>
        <w:t xml:space="preserve"> 10.10.2019 </w:t>
      </w:r>
      <w:r w:rsidR="00DD2450">
        <w:rPr>
          <w:color w:val="000000"/>
        </w:rPr>
        <w:t>№</w:t>
      </w:r>
      <w:r w:rsidR="008121C4">
        <w:rPr>
          <w:color w:val="000000"/>
        </w:rPr>
        <w:t xml:space="preserve"> </w:t>
      </w:r>
      <w:r w:rsidR="008121C4">
        <w:rPr>
          <w:sz w:val="28"/>
          <w:szCs w:val="28"/>
        </w:rPr>
        <w:t>1033</w:t>
      </w:r>
    </w:p>
    <w:p w14:paraId="140EAF6B" w14:textId="77777777" w:rsidR="00DD2450" w:rsidRPr="00572B6D" w:rsidRDefault="00DD2450" w:rsidP="00DD2450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572B6D">
        <w:rPr>
          <w:rFonts w:ascii="Times New Roman" w:hAnsi="Times New Roman" w:cs="Times New Roman"/>
          <w:color w:val="auto"/>
          <w:sz w:val="28"/>
          <w:szCs w:val="28"/>
        </w:rPr>
        <w:t>Муниципальнаяпрограмма</w:t>
      </w:r>
      <w:r w:rsidRPr="00572B6D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DD2450">
        <w:rPr>
          <w:rFonts w:ascii="Times New Roman" w:hAnsi="Times New Roman" w:cs="Times New Roman"/>
          <w:b w:val="0"/>
          <w:color w:val="000000"/>
          <w:sz w:val="27"/>
          <w:szCs w:val="27"/>
          <w:shd w:val="clear" w:color="auto" w:fill="FFFFFF"/>
        </w:rPr>
        <w:t>«Переселение граждан из аварийного жилищного фонда Хвалынского муниципального района»</w:t>
      </w:r>
      <w:r w:rsidRPr="00DD2450"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 на </w:t>
      </w:r>
      <w:r w:rsidR="00C7049F">
        <w:rPr>
          <w:rFonts w:ascii="Times New Roman" w:hAnsi="Times New Roman" w:cs="Times New Roman"/>
          <w:b w:val="0"/>
          <w:color w:val="auto"/>
          <w:sz w:val="27"/>
          <w:szCs w:val="27"/>
        </w:rPr>
        <w:t>2018-</w:t>
      </w:r>
      <w:r w:rsidRPr="00DD2450">
        <w:rPr>
          <w:rFonts w:ascii="Times New Roman" w:hAnsi="Times New Roman" w:cs="Times New Roman"/>
          <w:b w:val="0"/>
          <w:color w:val="auto"/>
          <w:sz w:val="27"/>
          <w:szCs w:val="27"/>
        </w:rPr>
        <w:t>2019 год</w:t>
      </w:r>
      <w:r w:rsidR="00C7049F">
        <w:rPr>
          <w:rFonts w:ascii="Times New Roman" w:hAnsi="Times New Roman" w:cs="Times New Roman"/>
          <w:b w:val="0"/>
          <w:color w:val="auto"/>
          <w:sz w:val="27"/>
          <w:szCs w:val="27"/>
        </w:rPr>
        <w:t>ы</w:t>
      </w:r>
      <w:r w:rsidRPr="00DD2450">
        <w:rPr>
          <w:rFonts w:ascii="Times New Roman" w:hAnsi="Times New Roman" w:cs="Times New Roman"/>
          <w:b w:val="0"/>
          <w:color w:val="auto"/>
          <w:sz w:val="27"/>
          <w:szCs w:val="27"/>
        </w:rPr>
        <w:t>"</w:t>
      </w:r>
    </w:p>
    <w:p w14:paraId="126C4F5A" w14:textId="77777777" w:rsidR="00300CF2" w:rsidRDefault="00300CF2" w:rsidP="00300CF2">
      <w:pPr>
        <w:pStyle w:val="30"/>
        <w:shd w:val="clear" w:color="auto" w:fill="auto"/>
        <w:spacing w:before="0"/>
        <w:ind w:left="80"/>
      </w:pPr>
    </w:p>
    <w:p w14:paraId="602CDB01" w14:textId="77777777" w:rsidR="00DD2450" w:rsidRDefault="006433BB" w:rsidP="00756806">
      <w:pPr>
        <w:pStyle w:val="aa"/>
        <w:jc w:val="center"/>
        <w:rPr>
          <w:rStyle w:val="22"/>
          <w:sz w:val="28"/>
          <w:szCs w:val="28"/>
        </w:rPr>
      </w:pPr>
      <w:r w:rsidRPr="00DD2450">
        <w:rPr>
          <w:rStyle w:val="22"/>
          <w:sz w:val="28"/>
          <w:szCs w:val="28"/>
        </w:rPr>
        <w:t>ПАСПОРТ ПРОГРАММЫ</w:t>
      </w:r>
    </w:p>
    <w:p w14:paraId="33DA8EC1" w14:textId="77777777" w:rsidR="00756806" w:rsidRPr="00DD2450" w:rsidRDefault="00756806" w:rsidP="00756806">
      <w:pPr>
        <w:pStyle w:val="aa"/>
        <w:jc w:val="center"/>
        <w:rPr>
          <w:rStyle w:val="220"/>
          <w:b w:val="0"/>
          <w:bCs w:val="0"/>
          <w:sz w:val="28"/>
          <w:szCs w:val="28"/>
        </w:rPr>
      </w:pPr>
    </w:p>
    <w:tbl>
      <w:tblPr>
        <w:tblStyle w:val="ab"/>
        <w:tblW w:w="10545" w:type="dxa"/>
        <w:tblLook w:val="04A0" w:firstRow="1" w:lastRow="0" w:firstColumn="1" w:lastColumn="0" w:noHBand="0" w:noVBand="1"/>
      </w:tblPr>
      <w:tblGrid>
        <w:gridCol w:w="4928"/>
        <w:gridCol w:w="5617"/>
      </w:tblGrid>
      <w:tr w:rsidR="009B7A9F" w14:paraId="1E1C17F0" w14:textId="77777777" w:rsidTr="00FA6C2B">
        <w:tc>
          <w:tcPr>
            <w:tcW w:w="4928" w:type="dxa"/>
          </w:tcPr>
          <w:p w14:paraId="62A35056" w14:textId="77777777" w:rsidR="009B7A9F" w:rsidRPr="00DD3BAE" w:rsidRDefault="009B7A9F" w:rsidP="008261A3">
            <w:pPr>
              <w:pStyle w:val="a4"/>
              <w:shd w:val="clear" w:color="auto" w:fill="auto"/>
              <w:spacing w:before="0" w:line="260" w:lineRule="exact"/>
              <w:ind w:left="160"/>
              <w:jc w:val="center"/>
              <w:rPr>
                <w:sz w:val="27"/>
                <w:szCs w:val="27"/>
              </w:rPr>
            </w:pPr>
            <w:r w:rsidRPr="00DD3BAE">
              <w:rPr>
                <w:color w:val="000000"/>
                <w:sz w:val="27"/>
                <w:szCs w:val="27"/>
              </w:rPr>
              <w:t>Наименование</w:t>
            </w:r>
          </w:p>
          <w:p w14:paraId="2E4DE55C" w14:textId="77777777" w:rsidR="009B7A9F" w:rsidRPr="00DD3BAE" w:rsidRDefault="009B7A9F" w:rsidP="008261A3">
            <w:pPr>
              <w:pStyle w:val="a4"/>
              <w:shd w:val="clear" w:color="auto" w:fill="auto"/>
              <w:spacing w:before="60" w:after="0" w:line="260" w:lineRule="exact"/>
              <w:ind w:left="160"/>
              <w:jc w:val="center"/>
              <w:rPr>
                <w:sz w:val="27"/>
                <w:szCs w:val="27"/>
              </w:rPr>
            </w:pPr>
            <w:r w:rsidRPr="00DD3BAE">
              <w:rPr>
                <w:color w:val="000000"/>
                <w:sz w:val="27"/>
                <w:szCs w:val="27"/>
              </w:rPr>
              <w:t>Программы</w:t>
            </w:r>
          </w:p>
        </w:tc>
        <w:tc>
          <w:tcPr>
            <w:tcW w:w="5617" w:type="dxa"/>
          </w:tcPr>
          <w:p w14:paraId="7D64C665" w14:textId="77777777" w:rsidR="009B7A9F" w:rsidRPr="00DD2450" w:rsidRDefault="009B7A9F" w:rsidP="00DD2450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2450">
              <w:rPr>
                <w:rFonts w:ascii="Times New Roman" w:hAnsi="Times New Roman" w:cs="Times New Roman"/>
                <w:b w:val="0"/>
                <w:color w:val="000000"/>
                <w:sz w:val="27"/>
                <w:szCs w:val="27"/>
              </w:rPr>
              <w:t xml:space="preserve">Муниципальная программа </w:t>
            </w:r>
            <w:r w:rsidR="00DD2450" w:rsidRPr="00DD2450">
              <w:rPr>
                <w:rFonts w:ascii="Times New Roman" w:hAnsi="Times New Roman" w:cs="Times New Roman"/>
                <w:b w:val="0"/>
                <w:color w:val="000000"/>
                <w:sz w:val="27"/>
                <w:szCs w:val="27"/>
                <w:shd w:val="clear" w:color="auto" w:fill="FFFFFF"/>
              </w:rPr>
              <w:t>«Переселение граждан из ветхого и аварийного жилищного фонда Хвалынского муниципального района»</w:t>
            </w:r>
            <w:r w:rsidR="00DD2450" w:rsidRPr="00DD2450">
              <w:rPr>
                <w:rFonts w:ascii="Times New Roman" w:hAnsi="Times New Roman" w:cs="Times New Roman"/>
                <w:b w:val="0"/>
                <w:color w:val="auto"/>
                <w:sz w:val="27"/>
                <w:szCs w:val="27"/>
              </w:rPr>
              <w:t xml:space="preserve"> на </w:t>
            </w:r>
            <w:r w:rsidR="000A34C8">
              <w:rPr>
                <w:rFonts w:ascii="Times New Roman" w:hAnsi="Times New Roman" w:cs="Times New Roman"/>
                <w:b w:val="0"/>
                <w:color w:val="auto"/>
                <w:sz w:val="27"/>
                <w:szCs w:val="27"/>
              </w:rPr>
              <w:t>2018-</w:t>
            </w:r>
            <w:r w:rsidR="00DD2450" w:rsidRPr="00DD2450">
              <w:rPr>
                <w:rFonts w:ascii="Times New Roman" w:hAnsi="Times New Roman" w:cs="Times New Roman"/>
                <w:b w:val="0"/>
                <w:color w:val="auto"/>
                <w:sz w:val="27"/>
                <w:szCs w:val="27"/>
              </w:rPr>
              <w:t>2019 год"</w:t>
            </w:r>
            <w:r w:rsidRPr="00DD2450">
              <w:rPr>
                <w:rFonts w:ascii="Times New Roman" w:hAnsi="Times New Roman" w:cs="Times New Roman"/>
                <w:b w:val="0"/>
                <w:color w:val="000000"/>
                <w:sz w:val="27"/>
                <w:szCs w:val="27"/>
              </w:rPr>
              <w:t>(далее «Программа»)</w:t>
            </w:r>
          </w:p>
        </w:tc>
      </w:tr>
      <w:tr w:rsidR="009B7A9F" w14:paraId="26F75506" w14:textId="77777777" w:rsidTr="00FA6C2B">
        <w:tc>
          <w:tcPr>
            <w:tcW w:w="4928" w:type="dxa"/>
          </w:tcPr>
          <w:p w14:paraId="36CF26C8" w14:textId="77777777" w:rsidR="009B7A9F" w:rsidRPr="00DD3BAE" w:rsidRDefault="009B7A9F" w:rsidP="008261A3">
            <w:pPr>
              <w:pStyle w:val="a4"/>
              <w:shd w:val="clear" w:color="auto" w:fill="auto"/>
              <w:spacing w:before="0" w:after="0" w:line="320" w:lineRule="exact"/>
              <w:ind w:left="160"/>
              <w:jc w:val="center"/>
              <w:rPr>
                <w:sz w:val="27"/>
                <w:szCs w:val="27"/>
              </w:rPr>
            </w:pPr>
            <w:r w:rsidRPr="00DD3BAE">
              <w:rPr>
                <w:color w:val="000000"/>
                <w:sz w:val="27"/>
                <w:szCs w:val="27"/>
              </w:rPr>
              <w:t>Ответственный исполнитель муниципальной программы</w:t>
            </w:r>
          </w:p>
        </w:tc>
        <w:tc>
          <w:tcPr>
            <w:tcW w:w="5617" w:type="dxa"/>
          </w:tcPr>
          <w:p w14:paraId="440FA345" w14:textId="77777777" w:rsidR="009B7A9F" w:rsidRPr="00DD3BAE" w:rsidRDefault="009B7A9F" w:rsidP="009B7A9F">
            <w:pPr>
              <w:pStyle w:val="aa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D3BAE">
              <w:rPr>
                <w:rFonts w:ascii="Times New Roman" w:hAnsi="Times New Roman" w:cs="Times New Roman"/>
                <w:sz w:val="27"/>
                <w:szCs w:val="27"/>
              </w:rPr>
              <w:t xml:space="preserve"> Управление по инфраструктуре, строительству и ЖКХ администрации Хвалынского муниципального района</w:t>
            </w:r>
          </w:p>
        </w:tc>
      </w:tr>
      <w:tr w:rsidR="009B7A9F" w14:paraId="2748901C" w14:textId="77777777" w:rsidTr="00FA6C2B">
        <w:tc>
          <w:tcPr>
            <w:tcW w:w="4928" w:type="dxa"/>
          </w:tcPr>
          <w:p w14:paraId="7985A18A" w14:textId="77777777" w:rsidR="009B7A9F" w:rsidRPr="00DD3BAE" w:rsidRDefault="009B7A9F" w:rsidP="008261A3">
            <w:pPr>
              <w:pStyle w:val="a4"/>
              <w:shd w:val="clear" w:color="auto" w:fill="auto"/>
              <w:spacing w:before="0" w:after="0" w:line="260" w:lineRule="exact"/>
              <w:ind w:left="160"/>
              <w:jc w:val="center"/>
              <w:rPr>
                <w:sz w:val="27"/>
                <w:szCs w:val="27"/>
              </w:rPr>
            </w:pPr>
            <w:r w:rsidRPr="00DD3BAE">
              <w:rPr>
                <w:color w:val="000000"/>
                <w:sz w:val="27"/>
                <w:szCs w:val="27"/>
              </w:rPr>
              <w:t>Соисполнители муниципальной программы</w:t>
            </w:r>
          </w:p>
        </w:tc>
        <w:tc>
          <w:tcPr>
            <w:tcW w:w="5617" w:type="dxa"/>
          </w:tcPr>
          <w:p w14:paraId="16932D96" w14:textId="77777777" w:rsidR="009B7A9F" w:rsidRPr="00291A84" w:rsidRDefault="001128DB" w:rsidP="001128DB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b/>
                <w:sz w:val="27"/>
                <w:szCs w:val="27"/>
              </w:rPr>
            </w:pPr>
            <w:r w:rsidRPr="00291A84">
              <w:rPr>
                <w:rStyle w:val="220"/>
                <w:b w:val="0"/>
                <w:bCs w:val="0"/>
                <w:color w:val="000000"/>
                <w:sz w:val="27"/>
                <w:szCs w:val="27"/>
              </w:rPr>
              <w:t>отсутствуют</w:t>
            </w:r>
          </w:p>
        </w:tc>
      </w:tr>
      <w:tr w:rsidR="009B7A9F" w14:paraId="33EAEB2F" w14:textId="77777777" w:rsidTr="001128DB">
        <w:trPr>
          <w:trHeight w:val="1147"/>
        </w:trPr>
        <w:tc>
          <w:tcPr>
            <w:tcW w:w="4928" w:type="dxa"/>
          </w:tcPr>
          <w:p w14:paraId="25CD59FD" w14:textId="77777777" w:rsidR="009B7A9F" w:rsidRPr="00DD3BAE" w:rsidRDefault="009B7A9F" w:rsidP="008261A3">
            <w:pPr>
              <w:pStyle w:val="a4"/>
              <w:shd w:val="clear" w:color="auto" w:fill="auto"/>
              <w:spacing w:before="0" w:line="260" w:lineRule="exact"/>
              <w:ind w:left="160"/>
              <w:jc w:val="center"/>
              <w:rPr>
                <w:sz w:val="27"/>
                <w:szCs w:val="27"/>
              </w:rPr>
            </w:pPr>
            <w:r w:rsidRPr="00DD3BAE">
              <w:rPr>
                <w:color w:val="000000"/>
                <w:sz w:val="27"/>
                <w:szCs w:val="27"/>
              </w:rPr>
              <w:t>Участники муниципальной</w:t>
            </w:r>
          </w:p>
          <w:p w14:paraId="52021441" w14:textId="77777777" w:rsidR="009B7A9F" w:rsidRPr="001128DB" w:rsidRDefault="009B7A9F" w:rsidP="008261A3">
            <w:pPr>
              <w:pStyle w:val="a4"/>
              <w:shd w:val="clear" w:color="auto" w:fill="auto"/>
              <w:spacing w:before="60" w:after="0" w:line="260" w:lineRule="exact"/>
              <w:ind w:left="160"/>
              <w:jc w:val="center"/>
              <w:rPr>
                <w:sz w:val="27"/>
                <w:szCs w:val="27"/>
              </w:rPr>
            </w:pPr>
            <w:r w:rsidRPr="00DD3BAE">
              <w:rPr>
                <w:color w:val="000000"/>
                <w:sz w:val="27"/>
                <w:szCs w:val="27"/>
              </w:rPr>
              <w:t>программы</w:t>
            </w:r>
          </w:p>
        </w:tc>
        <w:tc>
          <w:tcPr>
            <w:tcW w:w="5617" w:type="dxa"/>
          </w:tcPr>
          <w:p w14:paraId="34CFD72F" w14:textId="77777777" w:rsidR="001128DB" w:rsidRDefault="009B7A9F" w:rsidP="001128DB">
            <w:pPr>
              <w:pStyle w:val="a4"/>
              <w:shd w:val="clear" w:color="auto" w:fill="auto"/>
              <w:spacing w:before="0" w:after="0" w:line="313" w:lineRule="exact"/>
              <w:jc w:val="both"/>
              <w:rPr>
                <w:sz w:val="27"/>
                <w:szCs w:val="27"/>
              </w:rPr>
            </w:pPr>
            <w:r w:rsidRPr="00DD3BAE">
              <w:rPr>
                <w:color w:val="000000"/>
                <w:sz w:val="27"/>
                <w:szCs w:val="27"/>
              </w:rPr>
              <w:t xml:space="preserve">Управление </w:t>
            </w:r>
            <w:r w:rsidRPr="00DD3BAE">
              <w:rPr>
                <w:sz w:val="27"/>
                <w:szCs w:val="27"/>
              </w:rPr>
              <w:t xml:space="preserve"> по инфраструктуре, строительству и ЖКХ администрации Хвалынского муниципального района</w:t>
            </w:r>
            <w:r w:rsidR="001128DB">
              <w:rPr>
                <w:sz w:val="27"/>
                <w:szCs w:val="27"/>
              </w:rPr>
              <w:t>.</w:t>
            </w:r>
          </w:p>
          <w:p w14:paraId="247EEA30" w14:textId="77777777" w:rsidR="009B7A9F" w:rsidRPr="001128DB" w:rsidRDefault="009B7A9F" w:rsidP="001128DB"/>
        </w:tc>
      </w:tr>
      <w:tr w:rsidR="009B7A9F" w14:paraId="650669BA" w14:textId="77777777" w:rsidTr="00FA6C2B">
        <w:trPr>
          <w:trHeight w:val="559"/>
        </w:trPr>
        <w:tc>
          <w:tcPr>
            <w:tcW w:w="4928" w:type="dxa"/>
          </w:tcPr>
          <w:p w14:paraId="564D494F" w14:textId="77777777" w:rsidR="009B7A9F" w:rsidRPr="00DD3BAE" w:rsidRDefault="009B7A9F" w:rsidP="008261A3">
            <w:pPr>
              <w:pStyle w:val="210"/>
              <w:shd w:val="clear" w:color="auto" w:fill="auto"/>
              <w:spacing w:before="295" w:after="0" w:line="324" w:lineRule="exact"/>
              <w:ind w:right="260"/>
              <w:rPr>
                <w:rStyle w:val="220"/>
                <w:b/>
                <w:bCs/>
                <w:color w:val="000000"/>
                <w:sz w:val="27"/>
                <w:szCs w:val="27"/>
              </w:rPr>
            </w:pPr>
            <w:r w:rsidRPr="00DD3BAE">
              <w:rPr>
                <w:b w:val="0"/>
                <w:color w:val="000000"/>
                <w:sz w:val="27"/>
                <w:szCs w:val="27"/>
              </w:rPr>
              <w:t>Подпрограммы муниципальной программы</w:t>
            </w:r>
          </w:p>
        </w:tc>
        <w:tc>
          <w:tcPr>
            <w:tcW w:w="5617" w:type="dxa"/>
          </w:tcPr>
          <w:p w14:paraId="6E02305E" w14:textId="77777777" w:rsidR="009B7A9F" w:rsidRPr="00DD3BAE" w:rsidRDefault="0032568C">
            <w:pPr>
              <w:pStyle w:val="210"/>
              <w:shd w:val="clear" w:color="auto" w:fill="auto"/>
              <w:spacing w:before="295" w:after="0" w:line="324" w:lineRule="exact"/>
              <w:ind w:right="260"/>
              <w:rPr>
                <w:rStyle w:val="220"/>
                <w:bCs/>
                <w:color w:val="000000"/>
                <w:sz w:val="27"/>
                <w:szCs w:val="27"/>
              </w:rPr>
            </w:pPr>
            <w:r w:rsidRPr="00DD3BAE">
              <w:rPr>
                <w:rStyle w:val="220"/>
                <w:bCs/>
                <w:color w:val="000000"/>
                <w:sz w:val="27"/>
                <w:szCs w:val="27"/>
              </w:rPr>
              <w:t>отсутствуют</w:t>
            </w:r>
          </w:p>
        </w:tc>
      </w:tr>
      <w:tr w:rsidR="009B7A9F" w14:paraId="5ED8E7CA" w14:textId="77777777" w:rsidTr="00704576">
        <w:tc>
          <w:tcPr>
            <w:tcW w:w="4928" w:type="dxa"/>
            <w:tcBorders>
              <w:bottom w:val="single" w:sz="4" w:space="0" w:color="auto"/>
            </w:tcBorders>
          </w:tcPr>
          <w:p w14:paraId="4212EDD8" w14:textId="77777777" w:rsidR="009B7A9F" w:rsidRPr="00DD3BAE" w:rsidRDefault="0032568C" w:rsidP="008261A3">
            <w:pPr>
              <w:pStyle w:val="210"/>
              <w:shd w:val="clear" w:color="auto" w:fill="auto"/>
              <w:spacing w:before="295" w:after="0" w:line="324" w:lineRule="exact"/>
              <w:ind w:right="260"/>
              <w:rPr>
                <w:rStyle w:val="220"/>
                <w:b/>
                <w:bCs/>
                <w:i/>
                <w:color w:val="000000"/>
                <w:sz w:val="27"/>
                <w:szCs w:val="27"/>
              </w:rPr>
            </w:pPr>
            <w:r w:rsidRPr="00DD3BAE">
              <w:rPr>
                <w:rStyle w:val="220"/>
                <w:bCs/>
                <w:color w:val="000000"/>
                <w:sz w:val="27"/>
                <w:szCs w:val="27"/>
              </w:rPr>
              <w:t>Програмно-целевые инструменты муниципальной программы</w:t>
            </w:r>
          </w:p>
        </w:tc>
        <w:tc>
          <w:tcPr>
            <w:tcW w:w="5617" w:type="dxa"/>
            <w:tcBorders>
              <w:bottom w:val="single" w:sz="4" w:space="0" w:color="auto"/>
            </w:tcBorders>
          </w:tcPr>
          <w:p w14:paraId="6B3B592C" w14:textId="77777777" w:rsidR="009B7A9F" w:rsidRPr="00DD3BAE" w:rsidRDefault="0032568C">
            <w:pPr>
              <w:pStyle w:val="210"/>
              <w:shd w:val="clear" w:color="auto" w:fill="auto"/>
              <w:spacing w:before="295" w:after="0" w:line="324" w:lineRule="exact"/>
              <w:ind w:right="260"/>
              <w:rPr>
                <w:rStyle w:val="220"/>
                <w:b/>
                <w:bCs/>
                <w:color w:val="000000"/>
                <w:sz w:val="27"/>
                <w:szCs w:val="27"/>
              </w:rPr>
            </w:pPr>
            <w:r w:rsidRPr="00DD3BAE">
              <w:rPr>
                <w:rStyle w:val="220"/>
                <w:bCs/>
                <w:color w:val="000000"/>
                <w:sz w:val="27"/>
                <w:szCs w:val="27"/>
              </w:rPr>
              <w:t>отсутствуют</w:t>
            </w:r>
          </w:p>
        </w:tc>
      </w:tr>
      <w:tr w:rsidR="00564EA6" w14:paraId="0ADCD08D" w14:textId="77777777" w:rsidTr="00BE3A35">
        <w:trPr>
          <w:trHeight w:val="30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257F" w14:textId="77777777" w:rsidR="00564EA6" w:rsidRPr="00704576" w:rsidRDefault="00564EA6" w:rsidP="008261A3">
            <w:pPr>
              <w:pStyle w:val="210"/>
              <w:shd w:val="clear" w:color="auto" w:fill="auto"/>
              <w:spacing w:before="0" w:after="0" w:line="324" w:lineRule="exact"/>
              <w:ind w:right="260"/>
              <w:rPr>
                <w:b w:val="0"/>
                <w:color w:val="000000"/>
                <w:sz w:val="27"/>
                <w:szCs w:val="27"/>
              </w:rPr>
            </w:pPr>
            <w:r w:rsidRPr="00DD3BAE">
              <w:rPr>
                <w:rStyle w:val="220"/>
                <w:bCs/>
                <w:color w:val="000000"/>
                <w:sz w:val="27"/>
                <w:szCs w:val="27"/>
              </w:rPr>
              <w:t>Цели муниципальной программ</w:t>
            </w:r>
            <w:r w:rsidR="00704576">
              <w:rPr>
                <w:rStyle w:val="220"/>
                <w:bCs/>
                <w:color w:val="000000"/>
                <w:sz w:val="27"/>
                <w:szCs w:val="27"/>
              </w:rPr>
              <w:t>ы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84F4E" w14:textId="77777777" w:rsidR="00564EA6" w:rsidRDefault="00213646" w:rsidP="00213646">
            <w:pPr>
              <w:pStyle w:val="a4"/>
              <w:shd w:val="clear" w:color="auto" w:fill="auto"/>
              <w:spacing w:before="0" w:after="0" w:line="313" w:lineRule="exact"/>
              <w:ind w:right="2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 </w:t>
            </w:r>
            <w:r w:rsidR="00BE3A35" w:rsidRPr="00564EA6">
              <w:rPr>
                <w:color w:val="000000"/>
                <w:sz w:val="27"/>
                <w:szCs w:val="27"/>
              </w:rPr>
              <w:t xml:space="preserve">Создание безопасных и благоприятных условий проживания граждан, улучшения жилищных условий и обеспечения благоустроенными жилыми помещениями в результате переселения жителей из аварийного жилищного фонда, признанного в установленном порядке аварийным и непригодным для проживания; </w:t>
            </w:r>
          </w:p>
          <w:p w14:paraId="691738D4" w14:textId="77777777" w:rsidR="00B44C0C" w:rsidRPr="00B44C0C" w:rsidRDefault="00B44C0C" w:rsidP="00213646">
            <w:pPr>
              <w:pStyle w:val="a4"/>
              <w:shd w:val="clear" w:color="auto" w:fill="auto"/>
              <w:spacing w:before="0" w:after="0" w:line="313" w:lineRule="exact"/>
              <w:ind w:right="2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 выплата </w:t>
            </w:r>
            <w:r w:rsidRPr="00B44C0C">
              <w:rPr>
                <w:sz w:val="27"/>
                <w:szCs w:val="27"/>
              </w:rPr>
              <w:t>денежной компенсации за изымаемые земельные участки и расположенные на нем объекты недвижимого имущества;</w:t>
            </w:r>
          </w:p>
          <w:p w14:paraId="3AEC0085" w14:textId="77777777" w:rsidR="00213646" w:rsidRPr="00564EA6" w:rsidRDefault="00213646" w:rsidP="00213646">
            <w:pPr>
              <w:pStyle w:val="a4"/>
              <w:shd w:val="clear" w:color="auto" w:fill="auto"/>
              <w:spacing w:before="0" w:after="0" w:line="313" w:lineRule="exact"/>
              <w:ind w:right="20"/>
              <w:jc w:val="both"/>
              <w:rPr>
                <w:color w:val="000000"/>
                <w:sz w:val="27"/>
                <w:szCs w:val="27"/>
              </w:rPr>
            </w:pPr>
            <w:r>
              <w:rPr>
                <w:sz w:val="27"/>
                <w:szCs w:val="27"/>
              </w:rPr>
              <w:t>- р</w:t>
            </w:r>
            <w:r w:rsidRPr="009A7D18">
              <w:rPr>
                <w:sz w:val="27"/>
                <w:szCs w:val="27"/>
              </w:rPr>
              <w:t xml:space="preserve">асселение </w:t>
            </w:r>
            <w:r>
              <w:rPr>
                <w:sz w:val="27"/>
                <w:szCs w:val="27"/>
              </w:rPr>
              <w:t>4-х (четырех)</w:t>
            </w:r>
            <w:r w:rsidRPr="009A7D18">
              <w:rPr>
                <w:sz w:val="27"/>
                <w:szCs w:val="27"/>
              </w:rPr>
              <w:t xml:space="preserve"> аварийных домов</w:t>
            </w:r>
            <w:r w:rsidRPr="000F66FF">
              <w:rPr>
                <w:color w:val="2D2D2D"/>
                <w:sz w:val="27"/>
                <w:szCs w:val="27"/>
              </w:rPr>
              <w:t>.</w:t>
            </w:r>
          </w:p>
        </w:tc>
      </w:tr>
      <w:tr w:rsidR="00564EA6" w14:paraId="32AC9827" w14:textId="77777777" w:rsidTr="00704576">
        <w:trPr>
          <w:trHeight w:val="4105"/>
        </w:trPr>
        <w:tc>
          <w:tcPr>
            <w:tcW w:w="4928" w:type="dxa"/>
            <w:tcBorders>
              <w:top w:val="single" w:sz="4" w:space="0" w:color="auto"/>
            </w:tcBorders>
          </w:tcPr>
          <w:p w14:paraId="543969B8" w14:textId="77777777" w:rsidR="00564EA6" w:rsidRPr="00DD3BAE" w:rsidRDefault="00564EA6" w:rsidP="008261A3">
            <w:pPr>
              <w:pStyle w:val="210"/>
              <w:shd w:val="clear" w:color="auto" w:fill="auto"/>
              <w:spacing w:before="0" w:after="0" w:line="324" w:lineRule="exact"/>
              <w:ind w:right="260"/>
              <w:rPr>
                <w:rStyle w:val="220"/>
                <w:bCs/>
                <w:color w:val="000000"/>
                <w:sz w:val="27"/>
                <w:szCs w:val="27"/>
              </w:rPr>
            </w:pPr>
            <w:r w:rsidRPr="00DD3BAE">
              <w:rPr>
                <w:rStyle w:val="220"/>
                <w:bCs/>
                <w:color w:val="000000"/>
                <w:sz w:val="27"/>
                <w:szCs w:val="27"/>
              </w:rPr>
              <w:t>Задачи муниципальной программы</w:t>
            </w: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39999009" w14:textId="77777777" w:rsidR="00564EA6" w:rsidRDefault="00564EA6" w:rsidP="00704576">
            <w:pPr>
              <w:pStyle w:val="30"/>
              <w:shd w:val="clear" w:color="auto" w:fill="auto"/>
              <w:spacing w:before="0" w:line="320" w:lineRule="exact"/>
              <w:ind w:firstLine="360"/>
              <w:jc w:val="both"/>
              <w:rPr>
                <w:rStyle w:val="313pt"/>
                <w:color w:val="000000"/>
                <w:sz w:val="27"/>
                <w:szCs w:val="27"/>
              </w:rPr>
            </w:pPr>
            <w:r w:rsidRPr="00DD3BAE">
              <w:rPr>
                <w:rStyle w:val="313pt"/>
                <w:color w:val="000000"/>
                <w:sz w:val="27"/>
                <w:szCs w:val="27"/>
              </w:rPr>
              <w:t>Основными задачами Программы являются:</w:t>
            </w:r>
          </w:p>
          <w:p w14:paraId="53377B17" w14:textId="77777777" w:rsidR="003E17EC" w:rsidRPr="003E17EC" w:rsidRDefault="00564EA6" w:rsidP="003E17EC">
            <w:pPr>
              <w:pStyle w:val="aa"/>
              <w:rPr>
                <w:rFonts w:ascii="Times New Roman" w:hAnsi="Times New Roman" w:cs="Times New Roman"/>
                <w:sz w:val="27"/>
                <w:szCs w:val="27"/>
              </w:rPr>
            </w:pPr>
            <w:r w:rsidRPr="003E17E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- </w:t>
            </w:r>
            <w:r w:rsidR="003E17EC" w:rsidRPr="003E17EC">
              <w:rPr>
                <w:rFonts w:ascii="Times New Roman" w:hAnsi="Times New Roman" w:cs="Times New Roman"/>
                <w:sz w:val="27"/>
                <w:szCs w:val="27"/>
              </w:rPr>
              <w:t xml:space="preserve"> нормативное правовое и методологическое обеспечение мероприятий по созданию условий для удовлетворения жилищных потребностей граждан, проживающих в аварийном жилищном фонде;</w:t>
            </w:r>
          </w:p>
          <w:p w14:paraId="127A08AF" w14:textId="77777777" w:rsidR="003E17EC" w:rsidRPr="003E17EC" w:rsidRDefault="003E17EC" w:rsidP="003E17EC">
            <w:pPr>
              <w:pStyle w:val="aa"/>
              <w:rPr>
                <w:rFonts w:ascii="Times New Roman" w:hAnsi="Times New Roman" w:cs="Times New Roman"/>
                <w:sz w:val="27"/>
                <w:szCs w:val="27"/>
              </w:rPr>
            </w:pPr>
            <w:r w:rsidRPr="003E17EC">
              <w:rPr>
                <w:rFonts w:ascii="Times New Roman" w:hAnsi="Times New Roman" w:cs="Times New Roman"/>
                <w:sz w:val="27"/>
                <w:szCs w:val="27"/>
              </w:rPr>
              <w:t>-  установление организованных основ предоставления финансовой поддержки на переселение граждан из аварийного жилищного фонда путем привлечения бюджетных и внебюджетных финансовых ресурсов;</w:t>
            </w:r>
          </w:p>
          <w:p w14:paraId="6EABE78E" w14:textId="77777777" w:rsidR="003E17EC" w:rsidRPr="003E17EC" w:rsidRDefault="003E17EC" w:rsidP="003E17EC">
            <w:pPr>
              <w:pStyle w:val="aa"/>
              <w:rPr>
                <w:rFonts w:ascii="Times New Roman" w:hAnsi="Times New Roman" w:cs="Times New Roman"/>
                <w:sz w:val="27"/>
                <w:szCs w:val="27"/>
              </w:rPr>
            </w:pPr>
            <w:r w:rsidRPr="003E17EC">
              <w:rPr>
                <w:rFonts w:ascii="Times New Roman" w:hAnsi="Times New Roman" w:cs="Times New Roman"/>
                <w:sz w:val="27"/>
                <w:szCs w:val="27"/>
              </w:rPr>
              <w:t>-  проведением предусмотренных Федеральным законом мероприятий по переселению граждан (с учетом требований жилищного законодательства) из многоквартирных домов,  в установленном порядке аварийными и подлежащими сносу в связи с физическим износом в процессе эксплуатации;</w:t>
            </w:r>
          </w:p>
          <w:p w14:paraId="53DF2573" w14:textId="77777777" w:rsidR="00564EA6" w:rsidRPr="003E17EC" w:rsidRDefault="003E17EC" w:rsidP="003E17EC">
            <w:pPr>
              <w:pStyle w:val="aa"/>
              <w:rPr>
                <w:rStyle w:val="220"/>
                <w:b w:val="0"/>
                <w:bCs w:val="0"/>
                <w:sz w:val="28"/>
                <w:szCs w:val="28"/>
              </w:rPr>
            </w:pPr>
            <w:r w:rsidRPr="003E17EC">
              <w:rPr>
                <w:rFonts w:ascii="Times New Roman" w:hAnsi="Times New Roman" w:cs="Times New Roman"/>
                <w:sz w:val="27"/>
                <w:szCs w:val="27"/>
              </w:rPr>
              <w:t>-  организация выполнения мероприятий по упорядочению развития территорий, на которых находится аварийный жилищный фонд и ликвидация аварийного жилищного фонда</w:t>
            </w:r>
            <w:r w:rsidRPr="001436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64EA6" w14:paraId="7CB29C21" w14:textId="77777777" w:rsidTr="00756806">
        <w:trPr>
          <w:trHeight w:val="1077"/>
        </w:trPr>
        <w:tc>
          <w:tcPr>
            <w:tcW w:w="4928" w:type="dxa"/>
          </w:tcPr>
          <w:p w14:paraId="2255CECF" w14:textId="77777777" w:rsidR="00564EA6" w:rsidRPr="00756806" w:rsidRDefault="00564EA6" w:rsidP="008261A3">
            <w:pPr>
              <w:pStyle w:val="210"/>
              <w:shd w:val="clear" w:color="auto" w:fill="auto"/>
              <w:spacing w:before="0" w:after="0" w:line="324" w:lineRule="exact"/>
              <w:ind w:right="260"/>
              <w:rPr>
                <w:b w:val="0"/>
                <w:color w:val="000000"/>
                <w:sz w:val="27"/>
                <w:szCs w:val="27"/>
              </w:rPr>
            </w:pPr>
            <w:r w:rsidRPr="00DD3BAE">
              <w:rPr>
                <w:rStyle w:val="220"/>
                <w:bCs/>
                <w:color w:val="000000"/>
                <w:sz w:val="27"/>
                <w:szCs w:val="27"/>
              </w:rPr>
              <w:t>Целевые показатели муниципальной программы</w:t>
            </w:r>
          </w:p>
        </w:tc>
        <w:tc>
          <w:tcPr>
            <w:tcW w:w="5617" w:type="dxa"/>
          </w:tcPr>
          <w:p w14:paraId="50EBAF58" w14:textId="77777777" w:rsidR="00564EA6" w:rsidRPr="00756806" w:rsidRDefault="009A7D18" w:rsidP="00756806">
            <w:pPr>
              <w:rPr>
                <w:rFonts w:ascii="Times New Roman" w:hAnsi="Times New Roman" w:cs="Times New Roman"/>
                <w:color w:val="0D0D0D" w:themeColor="text1" w:themeTint="F2"/>
                <w:spacing w:val="2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9A7D18">
              <w:rPr>
                <w:rFonts w:ascii="Times New Roman" w:hAnsi="Times New Roman" w:cs="Times New Roman"/>
                <w:sz w:val="27"/>
                <w:szCs w:val="27"/>
              </w:rPr>
              <w:t xml:space="preserve">Расселение </w:t>
            </w:r>
            <w:r w:rsidR="00BC7073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-х</w:t>
            </w:r>
            <w:r w:rsidRPr="009A7D18">
              <w:rPr>
                <w:rFonts w:ascii="Times New Roman" w:hAnsi="Times New Roman" w:cs="Times New Roman"/>
                <w:sz w:val="27"/>
                <w:szCs w:val="27"/>
              </w:rPr>
              <w:t xml:space="preserve"> аварийных домов, расселяемая площадь жилых помещений в которых составляет </w:t>
            </w:r>
            <w:r w:rsidR="000F66FF" w:rsidRPr="000F66FF">
              <w:rPr>
                <w:rFonts w:ascii="Times New Roman" w:hAnsi="Times New Roman" w:cs="Times New Roman"/>
                <w:color w:val="2D2D2D"/>
                <w:sz w:val="27"/>
                <w:szCs w:val="27"/>
              </w:rPr>
              <w:t>325,6 кв.м</w:t>
            </w:r>
            <w:r w:rsidR="00756806">
              <w:rPr>
                <w:rFonts w:ascii="Times New Roman" w:hAnsi="Times New Roman" w:cs="Times New Roman"/>
                <w:color w:val="2D2D2D"/>
                <w:sz w:val="27"/>
                <w:szCs w:val="27"/>
              </w:rPr>
              <w:t>.</w:t>
            </w:r>
          </w:p>
        </w:tc>
      </w:tr>
      <w:tr w:rsidR="00564EA6" w14:paraId="038B8495" w14:textId="77777777" w:rsidTr="00FA6C2B">
        <w:tc>
          <w:tcPr>
            <w:tcW w:w="4928" w:type="dxa"/>
          </w:tcPr>
          <w:p w14:paraId="6B1CA408" w14:textId="77777777" w:rsidR="00564EA6" w:rsidRPr="00DD3BAE" w:rsidRDefault="00564EA6" w:rsidP="008261A3">
            <w:pPr>
              <w:pStyle w:val="210"/>
              <w:shd w:val="clear" w:color="auto" w:fill="auto"/>
              <w:spacing w:before="295" w:after="0" w:line="324" w:lineRule="exact"/>
              <w:ind w:right="260"/>
              <w:rPr>
                <w:rStyle w:val="220"/>
                <w:bCs/>
                <w:color w:val="000000"/>
                <w:sz w:val="27"/>
                <w:szCs w:val="27"/>
              </w:rPr>
            </w:pPr>
            <w:r w:rsidRPr="00DD3BAE">
              <w:rPr>
                <w:rStyle w:val="220"/>
                <w:bCs/>
                <w:color w:val="000000"/>
                <w:sz w:val="27"/>
                <w:szCs w:val="27"/>
              </w:rPr>
              <w:t>Этапы и сроки реализации муниципальной программы</w:t>
            </w:r>
          </w:p>
        </w:tc>
        <w:tc>
          <w:tcPr>
            <w:tcW w:w="5617" w:type="dxa"/>
          </w:tcPr>
          <w:p w14:paraId="44CDC576" w14:textId="77777777" w:rsidR="00CB6D4A" w:rsidRDefault="00CB6D4A" w:rsidP="002F5FE9">
            <w:pPr>
              <w:pStyle w:val="aa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251D11C4" w14:textId="77777777" w:rsidR="00564EA6" w:rsidRPr="002F5FE9" w:rsidRDefault="00DE200F" w:rsidP="002F5FE9">
            <w:pPr>
              <w:pStyle w:val="aa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2018- </w:t>
            </w:r>
            <w:r w:rsidR="00CB6D4A">
              <w:rPr>
                <w:rFonts w:ascii="Times New Roman" w:hAnsi="Times New Roman" w:cs="Times New Roman"/>
                <w:sz w:val="27"/>
                <w:szCs w:val="27"/>
              </w:rPr>
              <w:t>2019 год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ы</w:t>
            </w:r>
          </w:p>
          <w:p w14:paraId="673F5422" w14:textId="77777777" w:rsidR="00564EA6" w:rsidRPr="002F5FE9" w:rsidRDefault="00564EA6" w:rsidP="00CB6D4A">
            <w:pPr>
              <w:pStyle w:val="aa"/>
              <w:rPr>
                <w:rStyle w:val="220"/>
                <w:b w:val="0"/>
                <w:bCs w:val="0"/>
                <w:sz w:val="28"/>
                <w:szCs w:val="28"/>
              </w:rPr>
            </w:pPr>
          </w:p>
        </w:tc>
      </w:tr>
      <w:tr w:rsidR="00564EA6" w14:paraId="23448A68" w14:textId="77777777" w:rsidTr="00FA6C2B">
        <w:tc>
          <w:tcPr>
            <w:tcW w:w="4928" w:type="dxa"/>
          </w:tcPr>
          <w:p w14:paraId="1A69EEA5" w14:textId="77777777" w:rsidR="00564EA6" w:rsidRPr="00DD3BAE" w:rsidRDefault="00564EA6" w:rsidP="008261A3">
            <w:pPr>
              <w:pStyle w:val="210"/>
              <w:shd w:val="clear" w:color="auto" w:fill="auto"/>
              <w:spacing w:before="295" w:after="0" w:line="324" w:lineRule="exact"/>
              <w:ind w:right="260"/>
              <w:rPr>
                <w:rStyle w:val="220"/>
                <w:bCs/>
                <w:color w:val="000000"/>
                <w:sz w:val="27"/>
                <w:szCs w:val="27"/>
              </w:rPr>
            </w:pPr>
            <w:r w:rsidRPr="00DD3BAE">
              <w:rPr>
                <w:rStyle w:val="220"/>
                <w:bCs/>
                <w:color w:val="000000"/>
                <w:sz w:val="27"/>
                <w:szCs w:val="27"/>
              </w:rPr>
              <w:t>Объемы финансового обеспечения муниципальной программы</w:t>
            </w:r>
          </w:p>
        </w:tc>
        <w:tc>
          <w:tcPr>
            <w:tcW w:w="5617" w:type="dxa"/>
          </w:tcPr>
          <w:p w14:paraId="6CF4F15A" w14:textId="77777777" w:rsidR="00564EA6" w:rsidRPr="002F5FE9" w:rsidRDefault="00291A84" w:rsidP="002F5FE9">
            <w:pPr>
              <w:pStyle w:val="aa"/>
              <w:rPr>
                <w:rStyle w:val="220"/>
                <w:b w:val="0"/>
                <w:bCs w:val="0"/>
                <w:sz w:val="27"/>
                <w:szCs w:val="27"/>
              </w:rPr>
            </w:pPr>
            <w:r>
              <w:rPr>
                <w:rStyle w:val="220"/>
                <w:b w:val="0"/>
                <w:bCs w:val="0"/>
                <w:sz w:val="27"/>
                <w:szCs w:val="27"/>
              </w:rPr>
              <w:t>На 2019 годо</w:t>
            </w:r>
            <w:r w:rsidR="00564EA6" w:rsidRPr="002F5FE9">
              <w:rPr>
                <w:rStyle w:val="220"/>
                <w:b w:val="0"/>
                <w:bCs w:val="0"/>
                <w:sz w:val="27"/>
                <w:szCs w:val="27"/>
              </w:rPr>
              <w:t xml:space="preserve">бщий объем финансирования мероприятий «Программы» составляет </w:t>
            </w:r>
            <w:r w:rsidR="00AD6B7F">
              <w:rPr>
                <w:rStyle w:val="220"/>
                <w:b w:val="0"/>
                <w:bCs w:val="0"/>
                <w:sz w:val="27"/>
                <w:szCs w:val="27"/>
              </w:rPr>
              <w:t xml:space="preserve">647,5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64EA6">
              <w:rPr>
                <w:rStyle w:val="220"/>
                <w:b w:val="0"/>
                <w:bCs w:val="0"/>
                <w:sz w:val="27"/>
                <w:szCs w:val="27"/>
              </w:rPr>
              <w:t>тыс</w:t>
            </w:r>
            <w:r>
              <w:rPr>
                <w:rStyle w:val="220"/>
                <w:b w:val="0"/>
                <w:bCs w:val="0"/>
                <w:sz w:val="27"/>
                <w:szCs w:val="27"/>
              </w:rPr>
              <w:t xml:space="preserve">. рублей  </w:t>
            </w:r>
          </w:p>
          <w:p w14:paraId="0BDBF97E" w14:textId="77777777" w:rsidR="00564EA6" w:rsidRPr="002F5FE9" w:rsidRDefault="00564EA6" w:rsidP="002F5FE9">
            <w:pPr>
              <w:pStyle w:val="aa"/>
              <w:rPr>
                <w:rStyle w:val="220"/>
                <w:b w:val="0"/>
                <w:bCs w:val="0"/>
                <w:sz w:val="27"/>
                <w:szCs w:val="27"/>
              </w:rPr>
            </w:pPr>
            <w:r w:rsidRPr="002F5FE9">
              <w:rPr>
                <w:rStyle w:val="220"/>
                <w:bCs w:val="0"/>
                <w:sz w:val="27"/>
                <w:szCs w:val="27"/>
              </w:rPr>
              <w:t>В том числе</w:t>
            </w:r>
            <w:r w:rsidRPr="002F5FE9">
              <w:rPr>
                <w:rStyle w:val="220"/>
                <w:b w:val="0"/>
                <w:bCs w:val="0"/>
                <w:sz w:val="27"/>
                <w:szCs w:val="27"/>
              </w:rPr>
              <w:t>:</w:t>
            </w:r>
          </w:p>
          <w:p w14:paraId="10FF0A8D" w14:textId="77777777" w:rsidR="00564EA6" w:rsidRPr="00620106" w:rsidRDefault="00AD6B7F" w:rsidP="00291A84">
            <w:pPr>
              <w:pStyle w:val="aa"/>
              <w:rPr>
                <w:rStyle w:val="220"/>
                <w:b w:val="0"/>
                <w:bCs w:val="0"/>
                <w:sz w:val="27"/>
                <w:szCs w:val="27"/>
              </w:rPr>
            </w:pPr>
            <w:r>
              <w:rPr>
                <w:rStyle w:val="220"/>
                <w:b w:val="0"/>
                <w:bCs w:val="0"/>
                <w:sz w:val="27"/>
                <w:szCs w:val="27"/>
              </w:rPr>
              <w:t>647,5</w:t>
            </w:r>
            <w:r w:rsidR="00564EA6" w:rsidRPr="002F5FE9">
              <w:rPr>
                <w:rStyle w:val="220"/>
                <w:b w:val="0"/>
                <w:bCs w:val="0"/>
                <w:sz w:val="27"/>
                <w:szCs w:val="27"/>
              </w:rPr>
              <w:t>– местного бюджета</w:t>
            </w:r>
          </w:p>
        </w:tc>
      </w:tr>
      <w:tr w:rsidR="00564EA6" w14:paraId="3E187DF5" w14:textId="77777777" w:rsidTr="00FA6C2B">
        <w:tc>
          <w:tcPr>
            <w:tcW w:w="4928" w:type="dxa"/>
          </w:tcPr>
          <w:p w14:paraId="177E80B0" w14:textId="77777777" w:rsidR="00564EA6" w:rsidRPr="00DD3BAE" w:rsidRDefault="00564EA6" w:rsidP="008261A3">
            <w:pPr>
              <w:pStyle w:val="210"/>
              <w:shd w:val="clear" w:color="auto" w:fill="auto"/>
              <w:spacing w:before="295" w:after="0" w:line="324" w:lineRule="exact"/>
              <w:ind w:right="260"/>
              <w:rPr>
                <w:rStyle w:val="220"/>
                <w:bCs/>
                <w:color w:val="000000"/>
                <w:sz w:val="27"/>
                <w:szCs w:val="27"/>
              </w:rPr>
            </w:pPr>
            <w:r w:rsidRPr="00DD3BAE">
              <w:rPr>
                <w:rStyle w:val="220"/>
                <w:bCs/>
                <w:color w:val="000000"/>
                <w:sz w:val="27"/>
                <w:szCs w:val="27"/>
              </w:rPr>
              <w:t>Ожидаемые результаты реализации муниципальной программы</w:t>
            </w:r>
          </w:p>
        </w:tc>
        <w:tc>
          <w:tcPr>
            <w:tcW w:w="5617" w:type="dxa"/>
          </w:tcPr>
          <w:p w14:paraId="6B1BAFA9" w14:textId="77777777" w:rsidR="00564EA6" w:rsidRPr="001F3690" w:rsidRDefault="00CB6D4A" w:rsidP="00CB6D4A">
            <w:pPr>
              <w:pStyle w:val="aa"/>
              <w:jc w:val="both"/>
              <w:rPr>
                <w:rFonts w:ascii="Times New Roman" w:hAnsi="Times New Roman" w:cs="Times New Roman"/>
                <w:color w:val="0D0D0D" w:themeColor="text1" w:themeTint="F2"/>
                <w:spacing w:val="2"/>
                <w:sz w:val="27"/>
                <w:szCs w:val="27"/>
                <w:shd w:val="clear" w:color="auto" w:fill="FFFFFF"/>
              </w:rPr>
            </w:pPr>
            <w:r w:rsidRPr="001F3690">
              <w:rPr>
                <w:rFonts w:ascii="Times New Roman" w:hAnsi="Times New Roman" w:cs="Times New Roman"/>
                <w:color w:val="2D2D2D"/>
                <w:spacing w:val="2"/>
                <w:sz w:val="27"/>
                <w:szCs w:val="27"/>
                <w:shd w:val="clear" w:color="auto" w:fill="FFFFFF"/>
              </w:rPr>
              <w:t>-</w:t>
            </w:r>
            <w:r w:rsidR="0034497F" w:rsidRPr="001F3690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  <w:shd w:val="clear" w:color="auto" w:fill="FFFFFF"/>
              </w:rPr>
              <w:t>Улучшение жилищных условий граждан, проживающих в жилых помещениях, не отвечающих установленным санитарным и техническим условиям.</w:t>
            </w:r>
          </w:p>
          <w:p w14:paraId="202ECA6D" w14:textId="77777777" w:rsidR="00DC5095" w:rsidRPr="001F3690" w:rsidRDefault="0034497F" w:rsidP="00A26C5B">
            <w:pPr>
              <w:pStyle w:val="aa"/>
              <w:jc w:val="both"/>
              <w:rPr>
                <w:rStyle w:val="220"/>
                <w:b w:val="0"/>
                <w:bCs w:val="0"/>
                <w:color w:val="0D0D0D" w:themeColor="text1" w:themeTint="F2"/>
                <w:spacing w:val="2"/>
                <w:sz w:val="27"/>
                <w:szCs w:val="27"/>
                <w:shd w:val="clear" w:color="auto" w:fill="FFFFFF"/>
              </w:rPr>
            </w:pPr>
            <w:r w:rsidRPr="001F3690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  <w:shd w:val="clear" w:color="auto" w:fill="FFFFFF"/>
              </w:rPr>
              <w:t xml:space="preserve">Успешная реализация Программы позволит в 2018 — 2019 годах переселить </w:t>
            </w:r>
            <w:r w:rsidR="00C66488" w:rsidRPr="001F3690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  <w:shd w:val="clear" w:color="auto" w:fill="FFFFFF"/>
              </w:rPr>
              <w:t>1</w:t>
            </w:r>
            <w:r w:rsidR="00AD6B7F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  <w:shd w:val="clear" w:color="auto" w:fill="FFFFFF"/>
              </w:rPr>
              <w:t>4</w:t>
            </w:r>
            <w:r w:rsidR="00C66488" w:rsidRPr="001F3690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  <w:shd w:val="clear" w:color="auto" w:fill="FFFFFF"/>
              </w:rPr>
              <w:t xml:space="preserve"> человек, проживающих в </w:t>
            </w:r>
            <w:r w:rsidR="00A26C5B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  <w:shd w:val="clear" w:color="auto" w:fill="FFFFFF"/>
              </w:rPr>
              <w:t xml:space="preserve">4 </w:t>
            </w:r>
            <w:r w:rsidRPr="001F3690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  <w:shd w:val="clear" w:color="auto" w:fill="FFFFFF"/>
              </w:rPr>
              <w:t xml:space="preserve">жилых помещениях, расположенных в 4 многоквартирных домах аварийного жилищного фонда общей площадью </w:t>
            </w:r>
            <w:r w:rsidR="00C66488" w:rsidRPr="001F3690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166,6</w:t>
            </w:r>
            <w:r w:rsidRPr="001F3690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кв.м.</w:t>
            </w:r>
            <w:r w:rsidR="001F3690" w:rsidRPr="001F3690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 xml:space="preserve"> и </w:t>
            </w:r>
            <w:r w:rsidR="001F3690" w:rsidRPr="001F3690">
              <w:rPr>
                <w:rFonts w:ascii="Times New Roman" w:hAnsi="Times New Roman" w:cs="Times New Roman"/>
                <w:sz w:val="27"/>
                <w:szCs w:val="27"/>
              </w:rPr>
              <w:t>выплатить денежную компенсацию за изымаемые земельные участки и расположенные на нем объекты недвижимого имущества</w:t>
            </w:r>
            <w:r w:rsidR="00AD6B7F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1F3690">
              <w:rPr>
                <w:rFonts w:ascii="Times New Roman" w:hAnsi="Times New Roman" w:cs="Times New Roman"/>
                <w:sz w:val="27"/>
                <w:szCs w:val="27"/>
              </w:rPr>
              <w:t>-м семьям (</w:t>
            </w:r>
            <w:r w:rsidR="00AD6B7F">
              <w:rPr>
                <w:rFonts w:ascii="Times New Roman" w:hAnsi="Times New Roman" w:cs="Times New Roman"/>
                <w:sz w:val="27"/>
                <w:szCs w:val="27"/>
              </w:rPr>
              <w:t>8</w:t>
            </w:r>
            <w:r w:rsidR="001F3690">
              <w:rPr>
                <w:rFonts w:ascii="Times New Roman" w:hAnsi="Times New Roman" w:cs="Times New Roman"/>
                <w:sz w:val="27"/>
                <w:szCs w:val="27"/>
              </w:rPr>
              <w:t xml:space="preserve"> человек).</w:t>
            </w:r>
          </w:p>
        </w:tc>
      </w:tr>
    </w:tbl>
    <w:p w14:paraId="4CA4E8FC" w14:textId="77777777" w:rsidR="00E254D3" w:rsidRPr="00897C97" w:rsidRDefault="00E254D3">
      <w:pPr>
        <w:pStyle w:val="210"/>
        <w:shd w:val="clear" w:color="auto" w:fill="auto"/>
        <w:spacing w:before="295" w:after="0" w:line="324" w:lineRule="exact"/>
        <w:ind w:right="260"/>
        <w:rPr>
          <w:rStyle w:val="220"/>
          <w:b/>
          <w:bCs/>
          <w:color w:val="000000"/>
          <w:sz w:val="28"/>
          <w:szCs w:val="28"/>
        </w:rPr>
      </w:pPr>
    </w:p>
    <w:p w14:paraId="6D8AE23D" w14:textId="77777777" w:rsidR="00873D32" w:rsidRDefault="00873D32" w:rsidP="00EE7C40">
      <w:pPr>
        <w:pStyle w:val="ac"/>
        <w:numPr>
          <w:ilvl w:val="0"/>
          <w:numId w:val="13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454B0D">
        <w:rPr>
          <w:b/>
          <w:bCs/>
          <w:color w:val="000000"/>
          <w:sz w:val="28"/>
          <w:szCs w:val="28"/>
          <w:bdr w:val="none" w:sz="0" w:space="0" w:color="auto" w:frame="1"/>
        </w:rPr>
        <w:t>Содержание проблемы и обоснование необходимости ее решения</w:t>
      </w:r>
    </w:p>
    <w:p w14:paraId="04161E13" w14:textId="77777777" w:rsidR="00056C9F" w:rsidRPr="00454B0D" w:rsidRDefault="00056C9F" w:rsidP="00056C9F">
      <w:pPr>
        <w:pStyle w:val="ac"/>
        <w:shd w:val="clear" w:color="auto" w:fill="FFFFFF"/>
        <w:spacing w:before="0" w:beforeAutospacing="0" w:after="0" w:afterAutospacing="0"/>
        <w:ind w:left="1004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14:paraId="5F8C5F32" w14:textId="77777777" w:rsidR="00EE7C40" w:rsidRPr="00454B0D" w:rsidRDefault="00056C9F" w:rsidP="00DE0EAF">
      <w:pPr>
        <w:ind w:firstLine="1004"/>
        <w:jc w:val="both"/>
        <w:rPr>
          <w:rFonts w:ascii="Times New Roman" w:hAnsi="Times New Roman" w:cs="Times New Roman"/>
          <w:sz w:val="28"/>
          <w:szCs w:val="28"/>
        </w:rPr>
      </w:pPr>
      <w:r w:rsidRPr="00056C9F">
        <w:rPr>
          <w:rFonts w:ascii="Times New Roman" w:hAnsi="Times New Roman" w:cs="Times New Roman"/>
          <w:sz w:val="28"/>
          <w:szCs w:val="28"/>
        </w:rPr>
        <w:t xml:space="preserve">Проблема аварийного жилищного фонда </w:t>
      </w:r>
      <w:r w:rsidR="00BC7073">
        <w:rPr>
          <w:rFonts w:ascii="Times New Roman" w:hAnsi="Times New Roman" w:cs="Times New Roman"/>
          <w:sz w:val="28"/>
          <w:szCs w:val="28"/>
        </w:rPr>
        <w:t>–</w:t>
      </w:r>
      <w:r w:rsidRPr="00056C9F">
        <w:rPr>
          <w:rFonts w:ascii="Times New Roman" w:hAnsi="Times New Roman" w:cs="Times New Roman"/>
          <w:sz w:val="28"/>
          <w:szCs w:val="28"/>
        </w:rPr>
        <w:t xml:space="preserve"> ист</w:t>
      </w:r>
      <w:r>
        <w:rPr>
          <w:rFonts w:ascii="Times New Roman" w:hAnsi="Times New Roman" w:cs="Times New Roman"/>
          <w:sz w:val="28"/>
          <w:szCs w:val="28"/>
        </w:rPr>
        <w:t xml:space="preserve">очник целого ряда отрицательных </w:t>
      </w:r>
      <w:r w:rsidRPr="00056C9F">
        <w:rPr>
          <w:rFonts w:ascii="Times New Roman" w:hAnsi="Times New Roman" w:cs="Times New Roman"/>
          <w:sz w:val="28"/>
          <w:szCs w:val="28"/>
        </w:rPr>
        <w:t>социальных тенденций. Условия проживания в аварийном жилищном фонде негативно влияют на здоровье граждан и на демографическую ситуацию. Проживание в аварийных жилых помещениях практически всегда сопряжено с низким уровнем благоустройства, что создаёт неравенство доступа граждан к ресурсам городского хозяйства и сужает возможности их использования. Причинами возникновения проблемы в первую очередь являются физический износ жилых домов в процессе их эксплуатации, а также длительное отсутствие необходимого финансирования на проведение мероприятий по капитальному ремонту многоквартирных жилых домов и переселение граждан из аварийного жилищного фонда.</w:t>
      </w:r>
    </w:p>
    <w:p w14:paraId="272CE605" w14:textId="77777777" w:rsidR="00492AD0" w:rsidRPr="00492AD0" w:rsidRDefault="00873D32" w:rsidP="00B61109">
      <w:pPr>
        <w:pStyle w:val="ac"/>
        <w:shd w:val="clear" w:color="auto" w:fill="FFFFFF"/>
        <w:spacing w:before="0" w:beforeAutospacing="0" w:after="0" w:afterAutospacing="0"/>
        <w:ind w:firstLine="440"/>
        <w:jc w:val="both"/>
        <w:textAlignment w:val="baseline"/>
        <w:rPr>
          <w:sz w:val="28"/>
          <w:szCs w:val="28"/>
        </w:rPr>
      </w:pPr>
      <w:r w:rsidRPr="00454B0D">
        <w:rPr>
          <w:color w:val="000000"/>
          <w:sz w:val="28"/>
          <w:szCs w:val="28"/>
        </w:rPr>
        <w:t xml:space="preserve">В состав </w:t>
      </w:r>
      <w:r w:rsidR="00EE7C40" w:rsidRPr="00454B0D">
        <w:rPr>
          <w:color w:val="000000"/>
          <w:sz w:val="28"/>
          <w:szCs w:val="28"/>
        </w:rPr>
        <w:t>Х</w:t>
      </w:r>
      <w:r w:rsidR="00454B0D">
        <w:rPr>
          <w:color w:val="000000"/>
          <w:sz w:val="28"/>
          <w:szCs w:val="28"/>
        </w:rPr>
        <w:t>ва</w:t>
      </w:r>
      <w:r w:rsidR="00EE7C40" w:rsidRPr="00454B0D">
        <w:rPr>
          <w:color w:val="000000"/>
          <w:sz w:val="28"/>
          <w:szCs w:val="28"/>
        </w:rPr>
        <w:t>лынскогомуниципального района</w:t>
      </w:r>
      <w:r w:rsidR="00492AD0" w:rsidRPr="00454B0D">
        <w:rPr>
          <w:color w:val="000000"/>
          <w:sz w:val="28"/>
          <w:szCs w:val="28"/>
        </w:rPr>
        <w:t xml:space="preserve"> входи</w:t>
      </w:r>
      <w:r w:rsidRPr="00454B0D">
        <w:rPr>
          <w:color w:val="000000"/>
          <w:sz w:val="28"/>
          <w:szCs w:val="28"/>
        </w:rPr>
        <w:t xml:space="preserve">т </w:t>
      </w:r>
      <w:r w:rsidR="00492AD0" w:rsidRPr="00454B0D">
        <w:rPr>
          <w:color w:val="000000"/>
          <w:sz w:val="28"/>
          <w:szCs w:val="28"/>
        </w:rPr>
        <w:t>37 населенных пункта.</w:t>
      </w:r>
    </w:p>
    <w:p w14:paraId="00811407" w14:textId="77777777" w:rsidR="00873D32" w:rsidRPr="00B61109" w:rsidRDefault="00943C81" w:rsidP="00B61109">
      <w:pPr>
        <w:pStyle w:val="ac"/>
        <w:shd w:val="clear" w:color="auto" w:fill="FFFFFF"/>
        <w:spacing w:before="0" w:beforeAutospacing="0" w:after="0" w:afterAutospacing="0"/>
        <w:ind w:firstLine="440"/>
        <w:jc w:val="both"/>
        <w:textAlignment w:val="baseline"/>
        <w:rPr>
          <w:color w:val="000000"/>
          <w:sz w:val="28"/>
          <w:szCs w:val="28"/>
        </w:rPr>
      </w:pPr>
      <w:r w:rsidRPr="00B61109">
        <w:rPr>
          <w:color w:val="000000"/>
          <w:sz w:val="28"/>
          <w:szCs w:val="28"/>
        </w:rPr>
        <w:t>Н</w:t>
      </w:r>
      <w:r w:rsidR="00873D32" w:rsidRPr="00B61109">
        <w:rPr>
          <w:color w:val="000000"/>
          <w:sz w:val="28"/>
          <w:szCs w:val="28"/>
        </w:rPr>
        <w:t>а </w:t>
      </w:r>
      <w:hyperlink r:id="rId7" w:tooltip="1 января" w:history="1">
        <w:r w:rsidR="00873D32" w:rsidRPr="00C7049F">
          <w:rPr>
            <w:rStyle w:val="a3"/>
            <w:color w:val="0D0D0D" w:themeColor="text1" w:themeTint="F2"/>
            <w:sz w:val="28"/>
            <w:szCs w:val="28"/>
            <w:u w:val="none"/>
            <w:bdr w:val="none" w:sz="0" w:space="0" w:color="auto" w:frame="1"/>
          </w:rPr>
          <w:t>1 января</w:t>
        </w:r>
      </w:hyperlink>
      <w:r w:rsidR="00454B0D" w:rsidRPr="00B61109">
        <w:rPr>
          <w:color w:val="000000"/>
          <w:sz w:val="28"/>
          <w:szCs w:val="28"/>
        </w:rPr>
        <w:t> 2018</w:t>
      </w:r>
      <w:r w:rsidR="00873D32" w:rsidRPr="00B61109">
        <w:rPr>
          <w:color w:val="000000"/>
          <w:sz w:val="28"/>
          <w:szCs w:val="28"/>
        </w:rPr>
        <w:t xml:space="preserve"> года площадь жилищного фонда </w:t>
      </w:r>
      <w:r w:rsidR="00454B0D" w:rsidRPr="00B61109">
        <w:rPr>
          <w:color w:val="000000"/>
          <w:sz w:val="28"/>
          <w:szCs w:val="28"/>
        </w:rPr>
        <w:t>Хвалынского муниципального района</w:t>
      </w:r>
      <w:r w:rsidR="00873D32" w:rsidRPr="00B61109">
        <w:rPr>
          <w:color w:val="000000"/>
          <w:sz w:val="28"/>
          <w:szCs w:val="28"/>
        </w:rPr>
        <w:t xml:space="preserve"> составляет </w:t>
      </w:r>
      <w:r w:rsidR="00454B0D" w:rsidRPr="00B61109">
        <w:rPr>
          <w:color w:val="000000"/>
          <w:sz w:val="28"/>
          <w:szCs w:val="28"/>
        </w:rPr>
        <w:t>658,780</w:t>
      </w:r>
      <w:r w:rsidR="00873D32" w:rsidRPr="00B61109">
        <w:rPr>
          <w:color w:val="000000"/>
          <w:sz w:val="28"/>
          <w:szCs w:val="28"/>
        </w:rPr>
        <w:t xml:space="preserve"> тыс. кв. метров, в том числе аварийного жилья – </w:t>
      </w:r>
      <w:r w:rsidR="00454B0D" w:rsidRPr="00B61109">
        <w:rPr>
          <w:color w:val="000000"/>
          <w:sz w:val="28"/>
          <w:szCs w:val="28"/>
        </w:rPr>
        <w:t>1800</w:t>
      </w:r>
      <w:r w:rsidR="006A14DF" w:rsidRPr="00B61109">
        <w:rPr>
          <w:color w:val="000000"/>
          <w:sz w:val="28"/>
          <w:szCs w:val="28"/>
        </w:rPr>
        <w:t>кв. метров. В настоящее время н</w:t>
      </w:r>
      <w:r w:rsidR="00873D32" w:rsidRPr="00B61109">
        <w:rPr>
          <w:color w:val="000000"/>
          <w:sz w:val="28"/>
          <w:szCs w:val="28"/>
        </w:rPr>
        <w:t xml:space="preserve">еобходимо переселить из аварийного жилья </w:t>
      </w:r>
      <w:r w:rsidRPr="00B61109">
        <w:rPr>
          <w:color w:val="000000"/>
          <w:sz w:val="28"/>
          <w:szCs w:val="28"/>
        </w:rPr>
        <w:t>5</w:t>
      </w:r>
      <w:r w:rsidR="006A14DF" w:rsidRPr="00B61109">
        <w:rPr>
          <w:color w:val="000000"/>
          <w:sz w:val="28"/>
          <w:szCs w:val="28"/>
        </w:rPr>
        <w:t>-ть</w:t>
      </w:r>
      <w:r w:rsidR="00873D32" w:rsidRPr="00B61109">
        <w:rPr>
          <w:color w:val="000000"/>
          <w:sz w:val="28"/>
          <w:szCs w:val="28"/>
        </w:rPr>
        <w:t xml:space="preserve"> семей.</w:t>
      </w:r>
    </w:p>
    <w:p w14:paraId="72EA0B95" w14:textId="77777777" w:rsidR="00B61109" w:rsidRDefault="00873D32" w:rsidP="00B61109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B61109">
        <w:rPr>
          <w:color w:val="000000"/>
          <w:sz w:val="28"/>
          <w:szCs w:val="28"/>
        </w:rPr>
        <w:t xml:space="preserve">На территории </w:t>
      </w:r>
      <w:r w:rsidR="006A14DF" w:rsidRPr="00B61109">
        <w:rPr>
          <w:color w:val="000000"/>
          <w:sz w:val="28"/>
          <w:szCs w:val="28"/>
        </w:rPr>
        <w:t xml:space="preserve">Хвалынского </w:t>
      </w:r>
      <w:r w:rsidR="00943C81" w:rsidRPr="00B61109">
        <w:rPr>
          <w:color w:val="000000"/>
          <w:sz w:val="28"/>
          <w:szCs w:val="28"/>
        </w:rPr>
        <w:t>района в поселке</w:t>
      </w:r>
      <w:r w:rsidR="00BE3A35">
        <w:rPr>
          <w:color w:val="000000"/>
          <w:sz w:val="28"/>
          <w:szCs w:val="28"/>
        </w:rPr>
        <w:t>Алексеевка</w:t>
      </w:r>
      <w:r w:rsidR="00943C81" w:rsidRPr="00B61109">
        <w:rPr>
          <w:color w:val="000000"/>
          <w:sz w:val="28"/>
          <w:szCs w:val="28"/>
        </w:rPr>
        <w:t xml:space="preserve"> находя</w:t>
      </w:r>
      <w:r w:rsidRPr="00B61109">
        <w:rPr>
          <w:color w:val="000000"/>
          <w:sz w:val="28"/>
          <w:szCs w:val="28"/>
        </w:rPr>
        <w:t xml:space="preserve">тся </w:t>
      </w:r>
      <w:r w:rsidR="00943C81" w:rsidRPr="00B61109">
        <w:rPr>
          <w:color w:val="000000"/>
          <w:sz w:val="28"/>
          <w:szCs w:val="28"/>
        </w:rPr>
        <w:t>4-ре 2-х этажных деревянных жилых</w:t>
      </w:r>
      <w:r w:rsidRPr="00B61109">
        <w:rPr>
          <w:color w:val="000000"/>
          <w:sz w:val="28"/>
          <w:szCs w:val="28"/>
        </w:rPr>
        <w:t xml:space="preserve"> дом</w:t>
      </w:r>
      <w:r w:rsidR="00943C81" w:rsidRPr="00B61109">
        <w:rPr>
          <w:color w:val="000000"/>
          <w:sz w:val="28"/>
          <w:szCs w:val="28"/>
        </w:rPr>
        <w:t>а</w:t>
      </w:r>
      <w:r w:rsidRPr="00B61109">
        <w:rPr>
          <w:color w:val="000000"/>
          <w:sz w:val="28"/>
          <w:szCs w:val="28"/>
        </w:rPr>
        <w:t xml:space="preserve"> в аварийном состоянии. По заключению </w:t>
      </w:r>
      <w:r w:rsidR="00BC7073">
        <w:rPr>
          <w:color w:val="000000"/>
          <w:sz w:val="28"/>
          <w:szCs w:val="28"/>
        </w:rPr>
        <w:t>–</w:t>
      </w:r>
      <w:r w:rsidRPr="00B61109">
        <w:rPr>
          <w:color w:val="000000"/>
          <w:sz w:val="28"/>
          <w:szCs w:val="28"/>
        </w:rPr>
        <w:t xml:space="preserve"> эксплуатация здания должна быть немедленно прекращена из-за невозможности обеспечения безопасного проживания в нем людей. </w:t>
      </w:r>
      <w:r w:rsidR="006A14DF" w:rsidRPr="00B61109">
        <w:rPr>
          <w:color w:val="000000"/>
          <w:sz w:val="28"/>
          <w:szCs w:val="28"/>
        </w:rPr>
        <w:t>Распоряжениями администрации Хвалынского муниципального района Саратовской области: от 21.06.2018 № 215-р «О мероприятиях по отселению из многоквартирного дома, расположенного по адресу</w:t>
      </w:r>
      <w:r w:rsidR="00B61109" w:rsidRPr="00B61109">
        <w:rPr>
          <w:color w:val="000000"/>
          <w:sz w:val="28"/>
          <w:szCs w:val="28"/>
        </w:rPr>
        <w:t>: Саратовская область</w:t>
      </w:r>
      <w:r w:rsidR="006A14DF" w:rsidRPr="00B61109">
        <w:rPr>
          <w:color w:val="000000"/>
          <w:sz w:val="28"/>
          <w:szCs w:val="28"/>
        </w:rPr>
        <w:t>,</w:t>
      </w:r>
      <w:r w:rsidR="00B61109" w:rsidRPr="00B61109">
        <w:rPr>
          <w:color w:val="000000"/>
          <w:sz w:val="28"/>
          <w:szCs w:val="28"/>
        </w:rPr>
        <w:t xml:space="preserve"> Хвалынский район, п. Алексеевка, ул. Чапаева, д. 181», от 21.06.2018 № 217-р «О мероприятиях по отселению из многоквартирного дома, расположенного по адресу: Саратовская область, Хвалынский район, п. Алексеевка, ул. Чапаева, д. 185»,от 21.06.2018 № 218-р «О мероприятиях по отселению из многоквартирного дома, расположенного по адресу: Саратовская область, Хвалынский район, п. Алексеевка, ул. Чапаева, д. 187», от 21.06.2018 № 216-р «О мероприятиях по отселению из многоквартирного дома, расположенного по адресу: Саратовская область, Хвалынский район, п. Алексеевка, ул. Чапаева, д. 189» , вышеуказанные многоквартирные дома признаныаварийными и подлежащими сносу.            </w:t>
      </w:r>
    </w:p>
    <w:p w14:paraId="17CB586E" w14:textId="77777777" w:rsidR="00056C9F" w:rsidRPr="00B61109" w:rsidRDefault="00873D32" w:rsidP="00056C9F">
      <w:pPr>
        <w:pStyle w:val="ac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B61109">
        <w:rPr>
          <w:color w:val="000000"/>
          <w:sz w:val="28"/>
          <w:szCs w:val="28"/>
        </w:rPr>
        <w:t xml:space="preserve">Аварийный жилищный фонд не соответствует санитарным и техническим нормам, необходима организация и выполнение мероприятий по созданию безопасных условий проживания гражданам путем их переселения из ветхого и аварийного жилищного фонда в </w:t>
      </w:r>
      <w:r w:rsidR="00B61109" w:rsidRPr="00B61109">
        <w:rPr>
          <w:color w:val="000000"/>
          <w:sz w:val="28"/>
          <w:szCs w:val="28"/>
        </w:rPr>
        <w:t>благоустроенное</w:t>
      </w:r>
      <w:r w:rsidRPr="00B61109">
        <w:rPr>
          <w:color w:val="000000"/>
          <w:sz w:val="28"/>
          <w:szCs w:val="28"/>
        </w:rPr>
        <w:t xml:space="preserve"> жилье.</w:t>
      </w:r>
    </w:p>
    <w:p w14:paraId="6F0C385E" w14:textId="77777777" w:rsidR="00873D32" w:rsidRPr="00056C9F" w:rsidRDefault="00873D32" w:rsidP="00056C9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1109">
        <w:rPr>
          <w:rFonts w:ascii="Times New Roman" w:hAnsi="Times New Roman" w:cs="Times New Roman"/>
          <w:sz w:val="28"/>
          <w:szCs w:val="28"/>
        </w:rPr>
        <w:t>Ликвидация ветхого и аварийного жилищного фонда и переселение проживающих в нем граждан требуют значительных </w:t>
      </w:r>
      <w:hyperlink r:id="rId8" w:tooltip="Вложенный капитал" w:history="1">
        <w:r w:rsidRPr="00B61109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bdr w:val="none" w:sz="0" w:space="0" w:color="auto" w:frame="1"/>
          </w:rPr>
          <w:t>капитальных вложений</w:t>
        </w:r>
      </w:hyperlink>
      <w:r w:rsidRPr="00B61109">
        <w:rPr>
          <w:rFonts w:ascii="Times New Roman" w:hAnsi="Times New Roman" w:cs="Times New Roman"/>
          <w:sz w:val="28"/>
          <w:szCs w:val="28"/>
        </w:rPr>
        <w:t xml:space="preserve"> из средств местного бюджета, который является </w:t>
      </w:r>
      <w:r w:rsidRPr="00B6110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дотационным</w:t>
      </w:r>
      <w:r w:rsidRPr="00B61109">
        <w:rPr>
          <w:rFonts w:ascii="Times New Roman" w:hAnsi="Times New Roman" w:cs="Times New Roman"/>
          <w:sz w:val="28"/>
          <w:szCs w:val="28"/>
        </w:rPr>
        <w:t xml:space="preserve"> и не в состоянии обеспечить необходимые вложения. Следовательно, переселение граждан из ветхого и аварийного жилищного фонда на территории </w:t>
      </w:r>
      <w:r w:rsidR="00B61109" w:rsidRPr="00056C9F">
        <w:rPr>
          <w:rFonts w:ascii="Times New Roman" w:hAnsi="Times New Roman" w:cs="Times New Roman"/>
          <w:sz w:val="28"/>
          <w:szCs w:val="28"/>
        </w:rPr>
        <w:t>Хвалынского</w:t>
      </w:r>
      <w:r w:rsidRPr="00B6110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61109" w:rsidRPr="00056C9F">
        <w:rPr>
          <w:rFonts w:ascii="Times New Roman" w:hAnsi="Times New Roman" w:cs="Times New Roman"/>
          <w:sz w:val="28"/>
          <w:szCs w:val="28"/>
        </w:rPr>
        <w:t>района</w:t>
      </w:r>
      <w:r w:rsidRPr="00B61109">
        <w:rPr>
          <w:rFonts w:ascii="Times New Roman" w:hAnsi="Times New Roman" w:cs="Times New Roman"/>
          <w:sz w:val="28"/>
          <w:szCs w:val="28"/>
        </w:rPr>
        <w:t xml:space="preserve"> можно решить только в рамках соответствующей Программы.</w:t>
      </w:r>
    </w:p>
    <w:p w14:paraId="42DB6822" w14:textId="77777777" w:rsidR="009B1A31" w:rsidRDefault="009B1A31" w:rsidP="00C27E30">
      <w:pPr>
        <w:pStyle w:val="a4"/>
        <w:shd w:val="clear" w:color="auto" w:fill="auto"/>
        <w:tabs>
          <w:tab w:val="left" w:pos="1302"/>
        </w:tabs>
        <w:spacing w:before="0" w:after="340" w:line="320" w:lineRule="exact"/>
        <w:ind w:left="20" w:right="20" w:firstLine="760"/>
        <w:jc w:val="center"/>
        <w:rPr>
          <w:b/>
          <w:color w:val="000000"/>
        </w:rPr>
      </w:pPr>
    </w:p>
    <w:p w14:paraId="7636AF19" w14:textId="77777777" w:rsidR="00720799" w:rsidRDefault="00720799" w:rsidP="00C27E30">
      <w:pPr>
        <w:pStyle w:val="a4"/>
        <w:shd w:val="clear" w:color="auto" w:fill="auto"/>
        <w:tabs>
          <w:tab w:val="left" w:pos="1302"/>
        </w:tabs>
        <w:spacing w:before="0" w:after="340" w:line="320" w:lineRule="exact"/>
        <w:ind w:left="20" w:right="20" w:firstLine="760"/>
        <w:jc w:val="center"/>
        <w:rPr>
          <w:b/>
          <w:color w:val="000000"/>
        </w:rPr>
      </w:pPr>
    </w:p>
    <w:p w14:paraId="2AE84E9D" w14:textId="77777777" w:rsidR="008261A3" w:rsidRDefault="008261A3" w:rsidP="00C27E30">
      <w:pPr>
        <w:pStyle w:val="a4"/>
        <w:shd w:val="clear" w:color="auto" w:fill="auto"/>
        <w:tabs>
          <w:tab w:val="left" w:pos="1302"/>
        </w:tabs>
        <w:spacing w:before="0" w:after="340" w:line="320" w:lineRule="exact"/>
        <w:ind w:left="20" w:right="20" w:firstLine="760"/>
        <w:jc w:val="center"/>
        <w:rPr>
          <w:b/>
          <w:color w:val="000000"/>
        </w:rPr>
      </w:pPr>
    </w:p>
    <w:p w14:paraId="2D1CB2AE" w14:textId="77777777" w:rsidR="00C27E30" w:rsidRPr="00C27E30" w:rsidRDefault="00C27E30" w:rsidP="00C27E30">
      <w:pPr>
        <w:pStyle w:val="a4"/>
        <w:shd w:val="clear" w:color="auto" w:fill="auto"/>
        <w:tabs>
          <w:tab w:val="left" w:pos="1302"/>
        </w:tabs>
        <w:spacing w:before="0" w:after="340" w:line="320" w:lineRule="exact"/>
        <w:ind w:left="20" w:right="20" w:firstLine="760"/>
        <w:jc w:val="center"/>
        <w:rPr>
          <w:b/>
        </w:rPr>
      </w:pPr>
      <w:r>
        <w:rPr>
          <w:b/>
          <w:color w:val="000000"/>
        </w:rPr>
        <w:t>ПЕРЕЧЕНЬ МЕРОПРИЯТИЙ ПРОГРАММЫ</w:t>
      </w:r>
    </w:p>
    <w:tbl>
      <w:tblPr>
        <w:tblStyle w:val="ab"/>
        <w:tblW w:w="10578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602"/>
        <w:gridCol w:w="4873"/>
        <w:gridCol w:w="1417"/>
        <w:gridCol w:w="1985"/>
        <w:gridCol w:w="1701"/>
      </w:tblGrid>
      <w:tr w:rsidR="0092036F" w:rsidRPr="0092036F" w14:paraId="4E4C7A16" w14:textId="77777777" w:rsidTr="0037072E">
        <w:tc>
          <w:tcPr>
            <w:tcW w:w="602" w:type="dxa"/>
          </w:tcPr>
          <w:p w14:paraId="40FF884A" w14:textId="77777777" w:rsidR="00C27E30" w:rsidRPr="0092036F" w:rsidRDefault="00C27E30">
            <w:pPr>
              <w:pStyle w:val="a4"/>
              <w:shd w:val="clear" w:color="auto" w:fill="auto"/>
              <w:spacing w:before="0" w:after="0" w:line="313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92036F">
              <w:rPr>
                <w:b/>
                <w:color w:val="000000"/>
                <w:sz w:val="24"/>
                <w:szCs w:val="24"/>
              </w:rPr>
              <w:t>№</w:t>
            </w:r>
          </w:p>
          <w:p w14:paraId="261C58E0" w14:textId="77777777" w:rsidR="00C27E30" w:rsidRPr="0092036F" w:rsidRDefault="00C27E30">
            <w:pPr>
              <w:pStyle w:val="a4"/>
              <w:shd w:val="clear" w:color="auto" w:fill="auto"/>
              <w:spacing w:before="0" w:after="0" w:line="313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92036F">
              <w:rPr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73" w:type="dxa"/>
          </w:tcPr>
          <w:p w14:paraId="288A429F" w14:textId="77777777" w:rsidR="00C27E30" w:rsidRPr="0092036F" w:rsidRDefault="00C27E30">
            <w:pPr>
              <w:pStyle w:val="a4"/>
              <w:shd w:val="clear" w:color="auto" w:fill="auto"/>
              <w:spacing w:before="0" w:after="0" w:line="313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92036F">
              <w:rPr>
                <w:b/>
                <w:color w:val="000000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</w:tcPr>
          <w:p w14:paraId="5B2A9EE8" w14:textId="77777777" w:rsidR="00C27E30" w:rsidRPr="0092036F" w:rsidRDefault="00C27E30">
            <w:pPr>
              <w:pStyle w:val="a4"/>
              <w:shd w:val="clear" w:color="auto" w:fill="auto"/>
              <w:spacing w:before="0" w:after="0" w:line="313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92036F">
              <w:rPr>
                <w:b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985" w:type="dxa"/>
          </w:tcPr>
          <w:p w14:paraId="0D1F1F9F" w14:textId="77777777" w:rsidR="006C2F2D" w:rsidRPr="0092036F" w:rsidRDefault="00C27E30">
            <w:pPr>
              <w:pStyle w:val="a4"/>
              <w:shd w:val="clear" w:color="auto" w:fill="auto"/>
              <w:spacing w:before="0" w:after="0" w:line="313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92036F">
              <w:rPr>
                <w:b/>
                <w:color w:val="000000"/>
                <w:sz w:val="24"/>
                <w:szCs w:val="24"/>
              </w:rPr>
              <w:t>Исполнители (по согласованию)</w:t>
            </w:r>
          </w:p>
        </w:tc>
        <w:tc>
          <w:tcPr>
            <w:tcW w:w="1701" w:type="dxa"/>
          </w:tcPr>
          <w:p w14:paraId="7E0CDB78" w14:textId="77777777" w:rsidR="00C27E30" w:rsidRPr="0092036F" w:rsidRDefault="00C27E30">
            <w:pPr>
              <w:pStyle w:val="a4"/>
              <w:shd w:val="clear" w:color="auto" w:fill="auto"/>
              <w:spacing w:before="0" w:after="0" w:line="313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92036F">
              <w:rPr>
                <w:b/>
                <w:color w:val="000000"/>
                <w:sz w:val="24"/>
                <w:szCs w:val="24"/>
              </w:rPr>
              <w:t>Объемы финансового обеспечения в тыс.руб.</w:t>
            </w:r>
          </w:p>
        </w:tc>
      </w:tr>
      <w:tr w:rsidR="0092036F" w:rsidRPr="0092036F" w14:paraId="76FAF3CC" w14:textId="77777777" w:rsidTr="0037072E">
        <w:trPr>
          <w:trHeight w:val="589"/>
        </w:trPr>
        <w:tc>
          <w:tcPr>
            <w:tcW w:w="602" w:type="dxa"/>
            <w:tcBorders>
              <w:bottom w:val="single" w:sz="4" w:space="0" w:color="auto"/>
            </w:tcBorders>
          </w:tcPr>
          <w:p w14:paraId="66F4829E" w14:textId="77777777" w:rsidR="00101268" w:rsidRPr="0092036F" w:rsidRDefault="00101268" w:rsidP="00C27E30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color w:val="000000"/>
                <w:sz w:val="24"/>
                <w:szCs w:val="24"/>
              </w:rPr>
            </w:pPr>
            <w:r w:rsidRPr="0092036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73" w:type="dxa"/>
            <w:tcBorders>
              <w:bottom w:val="single" w:sz="4" w:space="0" w:color="auto"/>
            </w:tcBorders>
          </w:tcPr>
          <w:p w14:paraId="4D43E56D" w14:textId="77777777" w:rsidR="00101268" w:rsidRPr="0092036F" w:rsidRDefault="00101268" w:rsidP="00C27E30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color w:val="000000"/>
                <w:sz w:val="24"/>
                <w:szCs w:val="24"/>
              </w:rPr>
            </w:pPr>
            <w:r w:rsidRPr="009203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40C5745E" w14:textId="77777777" w:rsidR="00101268" w:rsidRPr="0092036F" w:rsidRDefault="00101268" w:rsidP="00C27E30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color w:val="000000"/>
                <w:sz w:val="24"/>
                <w:szCs w:val="24"/>
              </w:rPr>
            </w:pPr>
            <w:r w:rsidRPr="009203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720E17F5" w14:textId="77777777" w:rsidR="00101268" w:rsidRPr="0092036F" w:rsidRDefault="00101268" w:rsidP="00C27E30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color w:val="000000"/>
                <w:sz w:val="24"/>
                <w:szCs w:val="24"/>
              </w:rPr>
            </w:pPr>
            <w:r w:rsidRPr="0092036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1B9FBBB" w14:textId="77777777" w:rsidR="00101268" w:rsidRPr="0092036F" w:rsidRDefault="00101268" w:rsidP="00101268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92036F">
              <w:rPr>
                <w:b/>
                <w:color w:val="000000"/>
                <w:sz w:val="24"/>
                <w:szCs w:val="24"/>
              </w:rPr>
              <w:t>Местный бюджет</w:t>
            </w:r>
          </w:p>
        </w:tc>
      </w:tr>
      <w:tr w:rsidR="00056C9F" w:rsidRPr="00495E7A" w14:paraId="5E506FDE" w14:textId="77777777" w:rsidTr="0037072E">
        <w:trPr>
          <w:trHeight w:val="3801"/>
        </w:trPr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1467C229" w14:textId="77777777" w:rsidR="00056C9F" w:rsidRPr="002F7BC2" w:rsidRDefault="00056C9F">
            <w:pPr>
              <w:pStyle w:val="a4"/>
              <w:shd w:val="clear" w:color="auto" w:fill="auto"/>
              <w:spacing w:before="0" w:after="0" w:line="313" w:lineRule="exact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bottom w:val="single" w:sz="4" w:space="0" w:color="auto"/>
            </w:tcBorders>
          </w:tcPr>
          <w:p w14:paraId="6B906BD8" w14:textId="77777777" w:rsidR="00056C9F" w:rsidRPr="00E4703E" w:rsidRDefault="00056C9F" w:rsidP="00E4703E">
            <w:pPr>
              <w:pStyle w:val="ac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92036F">
              <w:rPr>
                <w:color w:val="000000"/>
              </w:rPr>
              <w:t xml:space="preserve">Переселение граждан, </w:t>
            </w:r>
            <w:r w:rsidR="0092036F" w:rsidRPr="0092036F">
              <w:rPr>
                <w:color w:val="000000"/>
              </w:rPr>
              <w:t>прожи</w:t>
            </w:r>
            <w:r w:rsidR="0092036F">
              <w:rPr>
                <w:color w:val="000000"/>
              </w:rPr>
              <w:t>вающих в многоквартирных домах</w:t>
            </w:r>
            <w:r w:rsidR="0092036F" w:rsidRPr="0092036F">
              <w:rPr>
                <w:color w:val="000000"/>
              </w:rPr>
              <w:t xml:space="preserve">, признанных в установленном порядке аварийными </w:t>
            </w:r>
            <w:r w:rsidR="0092036F">
              <w:rPr>
                <w:color w:val="000000"/>
              </w:rPr>
              <w:t>и подлежащими сносу,</w:t>
            </w:r>
            <w:r w:rsidR="0092036F" w:rsidRPr="0092036F">
              <w:rPr>
                <w:color w:val="000000"/>
              </w:rPr>
              <w:t xml:space="preserve"> по адресу: Саратовская область, Хвалынский район, п. </w:t>
            </w:r>
            <w:r w:rsidR="0092036F">
              <w:rPr>
                <w:color w:val="000000"/>
              </w:rPr>
              <w:t>Алексеевка</w:t>
            </w:r>
            <w:r w:rsidR="0092036F" w:rsidRPr="0092036F">
              <w:rPr>
                <w:color w:val="000000"/>
              </w:rPr>
              <w:t xml:space="preserve">, ул. Чапаева, </w:t>
            </w:r>
            <w:r w:rsidRPr="0092036F">
              <w:rPr>
                <w:color w:val="000000"/>
              </w:rPr>
              <w:t>в соответствии с жилищным законодательством РФ, нормативными </w:t>
            </w:r>
            <w:hyperlink r:id="rId9" w:tooltip="Правовые акты" w:history="1">
              <w:r w:rsidRPr="0092036F">
                <w:rPr>
                  <w:rStyle w:val="a3"/>
                  <w:color w:val="743399"/>
                  <w:bdr w:val="none" w:sz="0" w:space="0" w:color="auto" w:frame="1"/>
                </w:rPr>
                <w:t>правовыми актами</w:t>
              </w:r>
            </w:hyperlink>
            <w:r w:rsidRPr="0092036F">
              <w:rPr>
                <w:color w:val="000000"/>
              </w:rPr>
              <w:t> Хвалынского муниципального района, определяющими условия переселения граждан из аварийного жилищного фонда</w:t>
            </w:r>
            <w:r w:rsidR="00E4703E">
              <w:rPr>
                <w:color w:val="000000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14:paraId="1E862C37" w14:textId="77777777" w:rsidR="00056C9F" w:rsidRPr="0092036F" w:rsidRDefault="00056C9F" w:rsidP="002F7BC2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sz w:val="24"/>
                <w:szCs w:val="24"/>
              </w:rPr>
            </w:pPr>
          </w:p>
          <w:p w14:paraId="1C5AFF71" w14:textId="77777777" w:rsidR="00056C9F" w:rsidRPr="0092036F" w:rsidRDefault="00E4703E" w:rsidP="00056C9F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2018</w:t>
            </w:r>
            <w:r w:rsidR="00056C9F" w:rsidRPr="0092036F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5423" w14:textId="77777777" w:rsidR="00056C9F" w:rsidRPr="0092036F" w:rsidRDefault="00056C9F" w:rsidP="002F7BC2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sz w:val="24"/>
                <w:szCs w:val="24"/>
              </w:rPr>
            </w:pPr>
            <w:r w:rsidRPr="0092036F">
              <w:rPr>
                <w:sz w:val="24"/>
                <w:szCs w:val="24"/>
              </w:rPr>
              <w:t xml:space="preserve">Управление по инфраструктуре, строительству и ЖКХ </w:t>
            </w:r>
          </w:p>
          <w:p w14:paraId="0FD6A480" w14:textId="77777777" w:rsidR="00056C9F" w:rsidRPr="0092036F" w:rsidRDefault="00056C9F" w:rsidP="002F7BC2">
            <w:pPr>
              <w:pStyle w:val="a4"/>
              <w:spacing w:line="313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3871778D" w14:textId="77777777" w:rsidR="00056C9F" w:rsidRPr="0092036F" w:rsidRDefault="00056C9F">
            <w:pPr>
              <w:widowControl/>
              <w:rPr>
                <w:rFonts w:ascii="Times New Roman" w:hAnsi="Times New Roman" w:cs="Times New Roman"/>
              </w:rPr>
            </w:pPr>
          </w:p>
          <w:p w14:paraId="740426C6" w14:textId="77777777" w:rsidR="00056C9F" w:rsidRPr="0092036F" w:rsidRDefault="00E4703E" w:rsidP="00056C9F">
            <w:pPr>
              <w:pStyle w:val="a4"/>
              <w:spacing w:line="313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220"/>
                <w:sz w:val="27"/>
                <w:szCs w:val="27"/>
              </w:rPr>
              <w:t>-</w:t>
            </w:r>
          </w:p>
        </w:tc>
      </w:tr>
      <w:tr w:rsidR="00BC7073" w:rsidRPr="00495E7A" w14:paraId="5FD89A15" w14:textId="77777777" w:rsidTr="00E4703E">
        <w:trPr>
          <w:trHeight w:val="1324"/>
        </w:trPr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EE06DE4" w14:textId="77777777" w:rsidR="00E4703E" w:rsidRDefault="00BC7073">
            <w:pPr>
              <w:pStyle w:val="a4"/>
              <w:shd w:val="clear" w:color="auto" w:fill="auto"/>
              <w:spacing w:before="0" w:after="0" w:line="313" w:lineRule="exact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  <w:p w14:paraId="12E4A04B" w14:textId="77777777" w:rsidR="00E4703E" w:rsidRPr="00E4703E" w:rsidRDefault="00E4703E" w:rsidP="00E4703E"/>
          <w:p w14:paraId="67E61644" w14:textId="77777777" w:rsidR="00E4703E" w:rsidRPr="00E4703E" w:rsidRDefault="00E4703E" w:rsidP="00E4703E"/>
          <w:p w14:paraId="00F11150" w14:textId="77777777" w:rsidR="00E4703E" w:rsidRPr="00E4703E" w:rsidRDefault="00E4703E" w:rsidP="00E4703E"/>
          <w:p w14:paraId="3B31DF0A" w14:textId="77777777" w:rsidR="00BC7073" w:rsidRPr="00E4703E" w:rsidRDefault="00BC7073" w:rsidP="00E4703E"/>
        </w:tc>
        <w:tc>
          <w:tcPr>
            <w:tcW w:w="4873" w:type="dxa"/>
            <w:tcBorders>
              <w:top w:val="single" w:sz="4" w:space="0" w:color="auto"/>
              <w:bottom w:val="single" w:sz="4" w:space="0" w:color="auto"/>
            </w:tcBorders>
          </w:tcPr>
          <w:p w14:paraId="03464639" w14:textId="77777777" w:rsidR="00BC7073" w:rsidRPr="00E4703E" w:rsidRDefault="00BC7073" w:rsidP="00E4703E">
            <w:pPr>
              <w:pStyle w:val="ac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Выплата компенсаций</w:t>
            </w:r>
            <w:r w:rsidR="00E4703E">
              <w:rPr>
                <w:color w:val="000000"/>
              </w:rPr>
              <w:t xml:space="preserve"> собственникам аварийных квартир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14:paraId="3A00B181" w14:textId="77777777" w:rsidR="00BC7073" w:rsidRPr="0092036F" w:rsidRDefault="00E4703E" w:rsidP="002F7BC2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6F91" w14:textId="77777777" w:rsidR="00E4703E" w:rsidRPr="0092036F" w:rsidRDefault="00E4703E" w:rsidP="00E4703E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sz w:val="24"/>
                <w:szCs w:val="24"/>
              </w:rPr>
            </w:pPr>
            <w:r w:rsidRPr="0092036F">
              <w:rPr>
                <w:sz w:val="24"/>
                <w:szCs w:val="24"/>
              </w:rPr>
              <w:t xml:space="preserve">Управление по инфраструктуре, строительству и ЖКХ </w:t>
            </w:r>
          </w:p>
          <w:p w14:paraId="5712E604" w14:textId="77777777" w:rsidR="00BC7073" w:rsidRPr="0092036F" w:rsidRDefault="00BC7073" w:rsidP="002F7BC2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0B0F0737" w14:textId="77777777" w:rsidR="00E4703E" w:rsidRDefault="007E2649" w:rsidP="00E4703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7E2649">
              <w:rPr>
                <w:rStyle w:val="220"/>
                <w:b w:val="0"/>
                <w:bCs w:val="0"/>
                <w:sz w:val="27"/>
                <w:szCs w:val="27"/>
              </w:rPr>
              <w:t>647,5</w:t>
            </w:r>
          </w:p>
          <w:p w14:paraId="5A9481B3" w14:textId="77777777" w:rsidR="00E4703E" w:rsidRPr="00E4703E" w:rsidRDefault="00E4703E" w:rsidP="00E4703E">
            <w:pPr>
              <w:rPr>
                <w:rFonts w:ascii="Times New Roman" w:hAnsi="Times New Roman" w:cs="Times New Roman"/>
              </w:rPr>
            </w:pPr>
          </w:p>
          <w:p w14:paraId="0E409D20" w14:textId="77777777" w:rsidR="00BC7073" w:rsidRPr="00E4703E" w:rsidRDefault="00BC7073" w:rsidP="00E4703E">
            <w:pPr>
              <w:rPr>
                <w:rFonts w:ascii="Times New Roman" w:hAnsi="Times New Roman" w:cs="Times New Roman"/>
              </w:rPr>
            </w:pPr>
          </w:p>
        </w:tc>
      </w:tr>
      <w:tr w:rsidR="0014184C" w:rsidRPr="00495E7A" w14:paraId="6F818E41" w14:textId="77777777" w:rsidTr="0037072E">
        <w:trPr>
          <w:trHeight w:val="2715"/>
        </w:trPr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139C0015" w14:textId="77777777" w:rsidR="0014184C" w:rsidRPr="009B1A31" w:rsidRDefault="00E4703E" w:rsidP="00056C9F">
            <w:pPr>
              <w:pStyle w:val="a4"/>
              <w:spacing w:line="313" w:lineRule="exact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9B1A31" w:rsidRPr="009B1A3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873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9485" w:type="dxa"/>
              <w:tblBorders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"/>
              <w:gridCol w:w="9401"/>
            </w:tblGrid>
            <w:tr w:rsidR="0014184C" w:rsidRPr="0014184C" w14:paraId="1E657B16" w14:textId="77777777" w:rsidTr="0037072E">
              <w:tc>
                <w:tcPr>
                  <w:tcW w:w="84" w:type="dxa"/>
                  <w:tcBorders>
                    <w:top w:val="single" w:sz="2" w:space="0" w:color="E7E7E7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  <w:hideMark/>
                </w:tcPr>
                <w:p w14:paraId="62BBE10C" w14:textId="77777777" w:rsidR="0014184C" w:rsidRPr="0014184C" w:rsidRDefault="0014184C" w:rsidP="0037072E">
                  <w:pPr>
                    <w:widowControl/>
                    <w:spacing w:before="375" w:after="450"/>
                    <w:ind w:right="30"/>
                    <w:textAlignment w:val="baselin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401" w:type="dxa"/>
                  <w:tcBorders>
                    <w:top w:val="single" w:sz="2" w:space="0" w:color="E7E7E7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  <w:hideMark/>
                </w:tcPr>
                <w:p w14:paraId="5CB564C5" w14:textId="77777777" w:rsidR="0037072E" w:rsidRPr="009B1A31" w:rsidRDefault="0014184C" w:rsidP="009B1A31">
                  <w:pPr>
                    <w:pStyle w:val="aa"/>
                    <w:rPr>
                      <w:rFonts w:ascii="Times New Roman" w:hAnsi="Times New Roman" w:cs="Times New Roman"/>
                    </w:rPr>
                  </w:pPr>
                  <w:r w:rsidRPr="009B1A31">
                    <w:rPr>
                      <w:rFonts w:ascii="Times New Roman" w:hAnsi="Times New Roman" w:cs="Times New Roman"/>
                    </w:rPr>
                    <w:t xml:space="preserve">Осуществление отдельных действий и </w:t>
                  </w:r>
                </w:p>
                <w:p w14:paraId="35E7CA7C" w14:textId="77777777" w:rsidR="0037072E" w:rsidRPr="009B1A31" w:rsidRDefault="0014184C" w:rsidP="009B1A31">
                  <w:pPr>
                    <w:pStyle w:val="aa"/>
                    <w:rPr>
                      <w:rFonts w:ascii="Times New Roman" w:hAnsi="Times New Roman" w:cs="Times New Roman"/>
                    </w:rPr>
                  </w:pPr>
                  <w:r w:rsidRPr="009B1A31">
                    <w:rPr>
                      <w:rFonts w:ascii="Times New Roman" w:hAnsi="Times New Roman" w:cs="Times New Roman"/>
                    </w:rPr>
                    <w:t xml:space="preserve">выполнение отдельных функций: </w:t>
                  </w:r>
                </w:p>
                <w:p w14:paraId="184FC6A0" w14:textId="77777777" w:rsidR="0037072E" w:rsidRPr="009B1A31" w:rsidRDefault="0014184C" w:rsidP="009B1A31">
                  <w:pPr>
                    <w:pStyle w:val="aa"/>
                    <w:rPr>
                      <w:rFonts w:ascii="Times New Roman" w:hAnsi="Times New Roman" w:cs="Times New Roman"/>
                    </w:rPr>
                  </w:pPr>
                  <w:r w:rsidRPr="009B1A31">
                    <w:rPr>
                      <w:rFonts w:ascii="Times New Roman" w:hAnsi="Times New Roman" w:cs="Times New Roman"/>
                    </w:rPr>
                    <w:t xml:space="preserve">приём документов, подготовка и </w:t>
                  </w:r>
                </w:p>
                <w:p w14:paraId="478397DB" w14:textId="77777777" w:rsidR="0014184C" w:rsidRPr="009B1A31" w:rsidRDefault="0014184C" w:rsidP="009B1A31">
                  <w:pPr>
                    <w:pStyle w:val="aa"/>
                    <w:rPr>
                      <w:rFonts w:ascii="Times New Roman" w:hAnsi="Times New Roman" w:cs="Times New Roman"/>
                    </w:rPr>
                  </w:pPr>
                  <w:r w:rsidRPr="009B1A31">
                    <w:rPr>
                      <w:rFonts w:ascii="Times New Roman" w:hAnsi="Times New Roman" w:cs="Times New Roman"/>
                    </w:rPr>
                    <w:t>заключение договоров</w:t>
                  </w:r>
                </w:p>
              </w:tc>
            </w:tr>
          </w:tbl>
          <w:p w14:paraId="362FBC41" w14:textId="77777777" w:rsidR="0014184C" w:rsidRPr="009B1A31" w:rsidRDefault="0014184C" w:rsidP="0092036F">
            <w:pPr>
              <w:pStyle w:val="ac"/>
              <w:shd w:val="clear" w:color="auto" w:fill="FFFFFF"/>
              <w:spacing w:before="375" w:beforeAutospacing="0" w:after="450" w:afterAutospacing="0"/>
              <w:textAlignment w:val="baseline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EB78" w14:textId="77777777" w:rsidR="0014184C" w:rsidRPr="009B1A31" w:rsidRDefault="009B1A31" w:rsidP="00774324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 период действия п</w:t>
            </w:r>
            <w:r w:rsidR="0037072E" w:rsidRPr="009B1A31">
              <w:rPr>
                <w:color w:val="000000"/>
                <w:sz w:val="24"/>
                <w:szCs w:val="24"/>
                <w:shd w:val="clear" w:color="auto" w:fill="FFFFFF"/>
              </w:rPr>
              <w:t>рограммы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3CF9" w14:textId="77777777" w:rsidR="0014184C" w:rsidRPr="0092036F" w:rsidRDefault="0037072E" w:rsidP="00774324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sz w:val="24"/>
                <w:szCs w:val="24"/>
              </w:rPr>
            </w:pPr>
            <w:r w:rsidRPr="0092036F">
              <w:rPr>
                <w:sz w:val="24"/>
                <w:szCs w:val="24"/>
              </w:rPr>
              <w:t>Управление по инфраструктуре, строительству и ЖКХ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B0940" w14:textId="77777777" w:rsidR="009B1A31" w:rsidRDefault="009B1A31" w:rsidP="009B1A31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  <w:p w14:paraId="1B0ED290" w14:textId="77777777" w:rsidR="0014184C" w:rsidRDefault="009B1A31" w:rsidP="009B1A31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22B0B0F6" w14:textId="77777777" w:rsidR="009B1A31" w:rsidRPr="0092036F" w:rsidRDefault="009B1A31" w:rsidP="009B1A31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72E" w:rsidRPr="00495E7A" w14:paraId="4A547A3C" w14:textId="77777777" w:rsidTr="0037072E">
        <w:trPr>
          <w:trHeight w:val="2715"/>
        </w:trPr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583B38FD" w14:textId="77777777" w:rsidR="0037072E" w:rsidRDefault="00E4703E" w:rsidP="00056C9F">
            <w:pPr>
              <w:pStyle w:val="a4"/>
              <w:spacing w:line="313" w:lineRule="exact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9B1A3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873" w:type="dxa"/>
            <w:tcBorders>
              <w:top w:val="single" w:sz="4" w:space="0" w:color="auto"/>
              <w:bottom w:val="single" w:sz="4" w:space="0" w:color="auto"/>
            </w:tcBorders>
          </w:tcPr>
          <w:p w14:paraId="730638F8" w14:textId="77777777" w:rsidR="009B1A31" w:rsidRPr="00D7159F" w:rsidRDefault="00D7159F" w:rsidP="00D7159F">
            <w:pPr>
              <w:widowControl/>
              <w:spacing w:before="375" w:after="450"/>
              <w:ind w:right="30"/>
              <w:textAlignment w:val="baseline"/>
              <w:rPr>
                <w:rFonts w:ascii="Times New Roman" w:hAnsi="Times New Roman" w:cs="Times New Roman"/>
                <w:shd w:val="clear" w:color="auto" w:fill="FFFFFF"/>
              </w:rPr>
            </w:pPr>
            <w:r w:rsidRPr="00D7159F">
              <w:rPr>
                <w:rFonts w:ascii="Times New Roman" w:hAnsi="Times New Roman" w:cs="Times New Roman"/>
                <w:shd w:val="clear" w:color="auto" w:fill="FFFFFF"/>
              </w:rPr>
              <w:t>Нормативно-правовое сопровождение механизма реализации Програм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мы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73FC" w14:textId="77777777" w:rsidR="0037072E" w:rsidRPr="009B1A31" w:rsidRDefault="000D2E15" w:rsidP="00774324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 период действия п</w:t>
            </w:r>
            <w:r w:rsidRPr="009B1A31">
              <w:rPr>
                <w:color w:val="000000"/>
                <w:sz w:val="24"/>
                <w:szCs w:val="24"/>
                <w:shd w:val="clear" w:color="auto" w:fill="FFFFFF"/>
              </w:rPr>
              <w:t>рограммы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67FC" w14:textId="77777777" w:rsidR="0037072E" w:rsidRPr="0092036F" w:rsidRDefault="0037072E" w:rsidP="00774324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sz w:val="24"/>
                <w:szCs w:val="24"/>
              </w:rPr>
            </w:pPr>
            <w:r w:rsidRPr="0092036F">
              <w:rPr>
                <w:sz w:val="24"/>
                <w:szCs w:val="24"/>
              </w:rPr>
              <w:t>Управление по инфраструктуре, строительству и ЖКХ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BF56E" w14:textId="77777777" w:rsidR="009B1A31" w:rsidRDefault="009B1A31" w:rsidP="009B1A31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  <w:p w14:paraId="6E83505B" w14:textId="77777777" w:rsidR="009B1A31" w:rsidRDefault="009B1A31" w:rsidP="009B1A31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3EAE9344" w14:textId="77777777" w:rsidR="0037072E" w:rsidRPr="0092036F" w:rsidRDefault="0037072E" w:rsidP="00774324">
            <w:pPr>
              <w:widowControl/>
              <w:rPr>
                <w:rFonts w:ascii="Times New Roman" w:hAnsi="Times New Roman" w:cs="Times New Roman"/>
              </w:rPr>
            </w:pPr>
          </w:p>
        </w:tc>
      </w:tr>
    </w:tbl>
    <w:p w14:paraId="25E2242B" w14:textId="77777777" w:rsidR="00D7159F" w:rsidRDefault="00D7159F" w:rsidP="007E671F">
      <w:pPr>
        <w:pStyle w:val="a4"/>
        <w:shd w:val="clear" w:color="auto" w:fill="auto"/>
        <w:tabs>
          <w:tab w:val="left" w:pos="1302"/>
        </w:tabs>
        <w:spacing w:before="0" w:after="340" w:line="320" w:lineRule="exact"/>
        <w:ind w:right="20"/>
        <w:rPr>
          <w:b/>
          <w:color w:val="000000"/>
          <w:sz w:val="24"/>
          <w:szCs w:val="24"/>
        </w:rPr>
      </w:pPr>
    </w:p>
    <w:p w14:paraId="6F924D53" w14:textId="77777777" w:rsidR="0034497F" w:rsidRDefault="0034497F" w:rsidP="00DE200F">
      <w:pPr>
        <w:pStyle w:val="a4"/>
        <w:shd w:val="clear" w:color="auto" w:fill="auto"/>
        <w:tabs>
          <w:tab w:val="left" w:pos="1302"/>
        </w:tabs>
        <w:spacing w:before="0" w:after="340" w:line="320" w:lineRule="exact"/>
        <w:ind w:left="20" w:right="20" w:firstLine="760"/>
        <w:jc w:val="center"/>
        <w:rPr>
          <w:b/>
          <w:color w:val="000000"/>
          <w:sz w:val="28"/>
          <w:szCs w:val="28"/>
        </w:rPr>
      </w:pPr>
    </w:p>
    <w:p w14:paraId="5AAD62D6" w14:textId="77777777" w:rsidR="0034497F" w:rsidRDefault="0034497F" w:rsidP="00DE200F">
      <w:pPr>
        <w:pStyle w:val="a4"/>
        <w:shd w:val="clear" w:color="auto" w:fill="auto"/>
        <w:tabs>
          <w:tab w:val="left" w:pos="1302"/>
        </w:tabs>
        <w:spacing w:before="0" w:after="340" w:line="320" w:lineRule="exact"/>
        <w:ind w:left="20" w:right="20" w:firstLine="760"/>
        <w:jc w:val="center"/>
        <w:rPr>
          <w:b/>
          <w:color w:val="000000"/>
          <w:sz w:val="28"/>
          <w:szCs w:val="28"/>
        </w:rPr>
      </w:pPr>
    </w:p>
    <w:p w14:paraId="48B584FB" w14:textId="77777777" w:rsidR="00720799" w:rsidRDefault="00720799" w:rsidP="00DE200F">
      <w:pPr>
        <w:pStyle w:val="a4"/>
        <w:shd w:val="clear" w:color="auto" w:fill="auto"/>
        <w:tabs>
          <w:tab w:val="left" w:pos="1302"/>
        </w:tabs>
        <w:spacing w:before="0" w:after="340" w:line="320" w:lineRule="exact"/>
        <w:ind w:left="20" w:right="20" w:firstLine="760"/>
        <w:jc w:val="center"/>
        <w:rPr>
          <w:b/>
          <w:color w:val="000000"/>
          <w:sz w:val="28"/>
          <w:szCs w:val="28"/>
        </w:rPr>
      </w:pPr>
    </w:p>
    <w:p w14:paraId="76BB77D5" w14:textId="77777777" w:rsidR="00720799" w:rsidRDefault="00720799" w:rsidP="00DE200F">
      <w:pPr>
        <w:pStyle w:val="a4"/>
        <w:shd w:val="clear" w:color="auto" w:fill="auto"/>
        <w:tabs>
          <w:tab w:val="left" w:pos="1302"/>
        </w:tabs>
        <w:spacing w:before="0" w:after="340" w:line="320" w:lineRule="exact"/>
        <w:ind w:left="20" w:right="20" w:firstLine="760"/>
        <w:jc w:val="center"/>
        <w:rPr>
          <w:b/>
          <w:color w:val="000000"/>
          <w:sz w:val="28"/>
          <w:szCs w:val="28"/>
        </w:rPr>
      </w:pPr>
    </w:p>
    <w:p w14:paraId="10F120BD" w14:textId="77777777" w:rsidR="00DE200F" w:rsidRPr="00897C97" w:rsidRDefault="00DE200F" w:rsidP="00DE200F">
      <w:pPr>
        <w:pStyle w:val="a4"/>
        <w:shd w:val="clear" w:color="auto" w:fill="auto"/>
        <w:tabs>
          <w:tab w:val="left" w:pos="1302"/>
        </w:tabs>
        <w:spacing w:before="0" w:after="340" w:line="320" w:lineRule="exact"/>
        <w:ind w:left="20" w:right="20" w:firstLine="76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II</w:t>
      </w:r>
      <w:r w:rsidRPr="00897C97">
        <w:rPr>
          <w:b/>
          <w:color w:val="000000"/>
          <w:sz w:val="28"/>
          <w:szCs w:val="28"/>
        </w:rPr>
        <w:t>. СРОКИ И ЭТАПЫ РЕАЛИЗАЦИИ ПРОГРАММЫ</w:t>
      </w:r>
    </w:p>
    <w:p w14:paraId="0D81BDF7" w14:textId="77777777" w:rsidR="00D7159F" w:rsidRPr="00704576" w:rsidRDefault="00DE200F" w:rsidP="00704576">
      <w:pPr>
        <w:pStyle w:val="a4"/>
        <w:shd w:val="clear" w:color="auto" w:fill="auto"/>
        <w:tabs>
          <w:tab w:val="left" w:pos="1302"/>
        </w:tabs>
        <w:spacing w:before="0" w:after="340" w:line="320" w:lineRule="exact"/>
        <w:ind w:left="20" w:right="20" w:firstLine="760"/>
        <w:rPr>
          <w:color w:val="000000"/>
          <w:sz w:val="28"/>
          <w:szCs w:val="28"/>
        </w:rPr>
      </w:pPr>
      <w:r w:rsidRPr="00897C97">
        <w:rPr>
          <w:color w:val="000000"/>
          <w:sz w:val="28"/>
          <w:szCs w:val="28"/>
        </w:rPr>
        <w:t>- Срок</w:t>
      </w:r>
      <w:r>
        <w:rPr>
          <w:color w:val="000000"/>
          <w:sz w:val="28"/>
          <w:szCs w:val="28"/>
        </w:rPr>
        <w:t xml:space="preserve"> реализации Программы: 2018-2019</w:t>
      </w:r>
      <w:r w:rsidRPr="00897C97">
        <w:rPr>
          <w:color w:val="000000"/>
          <w:sz w:val="28"/>
          <w:szCs w:val="28"/>
        </w:rPr>
        <w:t xml:space="preserve"> годы.</w:t>
      </w:r>
    </w:p>
    <w:p w14:paraId="45617543" w14:textId="77777777" w:rsidR="00FD17F7" w:rsidRDefault="004A7EA1" w:rsidP="004A7EA1">
      <w:pPr>
        <w:pStyle w:val="a4"/>
        <w:shd w:val="clear" w:color="auto" w:fill="auto"/>
        <w:tabs>
          <w:tab w:val="left" w:pos="1302"/>
        </w:tabs>
        <w:spacing w:before="0" w:after="340" w:line="320" w:lineRule="exact"/>
        <w:ind w:right="2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</w:t>
      </w:r>
      <w:r w:rsidR="00FD17F7" w:rsidRPr="00FD17F7">
        <w:rPr>
          <w:b/>
          <w:color w:val="000000"/>
          <w:sz w:val="24"/>
          <w:szCs w:val="24"/>
        </w:rPr>
        <w:t>ЕЧЕНЬ НАПРАВЛЕНИЙ ПО ОБЕСПЕЧЕНИЮ МЕРОПРИЯТИЙ ПО ПРОГРАММЕ</w:t>
      </w:r>
    </w:p>
    <w:tbl>
      <w:tblPr>
        <w:tblStyle w:val="ab"/>
        <w:tblW w:w="10578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602"/>
        <w:gridCol w:w="4589"/>
        <w:gridCol w:w="1701"/>
        <w:gridCol w:w="1985"/>
        <w:gridCol w:w="1701"/>
      </w:tblGrid>
      <w:tr w:rsidR="004A7EA1" w:rsidRPr="00495E7A" w14:paraId="13523C4C" w14:textId="77777777" w:rsidTr="007E671F">
        <w:tc>
          <w:tcPr>
            <w:tcW w:w="602" w:type="dxa"/>
          </w:tcPr>
          <w:p w14:paraId="46DC5E96" w14:textId="77777777" w:rsidR="004A7EA1" w:rsidRPr="00D7159F" w:rsidRDefault="004A7EA1" w:rsidP="00774324">
            <w:pPr>
              <w:pStyle w:val="a4"/>
              <w:shd w:val="clear" w:color="auto" w:fill="auto"/>
              <w:spacing w:before="0" w:after="0" w:line="313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D7159F">
              <w:rPr>
                <w:b/>
                <w:color w:val="000000"/>
                <w:sz w:val="24"/>
                <w:szCs w:val="24"/>
              </w:rPr>
              <w:t>№</w:t>
            </w:r>
          </w:p>
          <w:p w14:paraId="0F2572C4" w14:textId="77777777" w:rsidR="004A7EA1" w:rsidRPr="00D7159F" w:rsidRDefault="004A7EA1" w:rsidP="00774324">
            <w:pPr>
              <w:pStyle w:val="a4"/>
              <w:shd w:val="clear" w:color="auto" w:fill="auto"/>
              <w:spacing w:before="0" w:after="0" w:line="313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D7159F">
              <w:rPr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589" w:type="dxa"/>
          </w:tcPr>
          <w:p w14:paraId="2AB08D9D" w14:textId="77777777" w:rsidR="004A7EA1" w:rsidRPr="00D7159F" w:rsidRDefault="004A7EA1" w:rsidP="00774324">
            <w:pPr>
              <w:pStyle w:val="a4"/>
              <w:shd w:val="clear" w:color="auto" w:fill="auto"/>
              <w:spacing w:before="0" w:after="0" w:line="313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D7159F">
              <w:rPr>
                <w:b/>
                <w:color w:val="000000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</w:tcPr>
          <w:p w14:paraId="523593A8" w14:textId="77777777" w:rsidR="004A7EA1" w:rsidRPr="00D7159F" w:rsidRDefault="004A7EA1" w:rsidP="00774324">
            <w:pPr>
              <w:pStyle w:val="a4"/>
              <w:shd w:val="clear" w:color="auto" w:fill="auto"/>
              <w:spacing w:before="0" w:after="0" w:line="313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D7159F">
              <w:rPr>
                <w:b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985" w:type="dxa"/>
          </w:tcPr>
          <w:p w14:paraId="6C6E62C7" w14:textId="77777777" w:rsidR="004A7EA1" w:rsidRPr="00D7159F" w:rsidRDefault="004A7EA1" w:rsidP="00774324">
            <w:pPr>
              <w:pStyle w:val="a4"/>
              <w:shd w:val="clear" w:color="auto" w:fill="auto"/>
              <w:spacing w:before="0" w:after="0" w:line="313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D7159F">
              <w:rPr>
                <w:b/>
                <w:color w:val="000000"/>
                <w:sz w:val="24"/>
                <w:szCs w:val="24"/>
              </w:rPr>
              <w:t>Исполнители (по согласованию)</w:t>
            </w:r>
          </w:p>
        </w:tc>
        <w:tc>
          <w:tcPr>
            <w:tcW w:w="1701" w:type="dxa"/>
          </w:tcPr>
          <w:p w14:paraId="61D068D2" w14:textId="77777777" w:rsidR="004A7EA1" w:rsidRPr="00D7159F" w:rsidRDefault="004A7EA1" w:rsidP="00774324">
            <w:pPr>
              <w:pStyle w:val="a4"/>
              <w:shd w:val="clear" w:color="auto" w:fill="auto"/>
              <w:spacing w:before="0" w:after="0" w:line="313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D7159F">
              <w:rPr>
                <w:b/>
                <w:color w:val="000000"/>
                <w:sz w:val="24"/>
                <w:szCs w:val="24"/>
              </w:rPr>
              <w:t>Объемы финансового обеспечения в тыс.руб.</w:t>
            </w:r>
          </w:p>
        </w:tc>
      </w:tr>
      <w:tr w:rsidR="004A7EA1" w:rsidRPr="00495E7A" w14:paraId="602DABE6" w14:textId="77777777" w:rsidTr="007E671F">
        <w:trPr>
          <w:trHeight w:val="589"/>
        </w:trPr>
        <w:tc>
          <w:tcPr>
            <w:tcW w:w="602" w:type="dxa"/>
          </w:tcPr>
          <w:p w14:paraId="54DFFAB0" w14:textId="77777777" w:rsidR="004A7EA1" w:rsidRPr="00D7159F" w:rsidRDefault="004A7EA1" w:rsidP="00774324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color w:val="000000"/>
                <w:sz w:val="24"/>
                <w:szCs w:val="24"/>
              </w:rPr>
            </w:pPr>
            <w:r w:rsidRPr="00D7159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589" w:type="dxa"/>
          </w:tcPr>
          <w:p w14:paraId="2FA10BED" w14:textId="77777777" w:rsidR="004A7EA1" w:rsidRPr="00D7159F" w:rsidRDefault="004A7EA1" w:rsidP="00774324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color w:val="000000"/>
                <w:sz w:val="24"/>
                <w:szCs w:val="24"/>
              </w:rPr>
            </w:pPr>
            <w:r w:rsidRPr="00D715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05362B5" w14:textId="77777777" w:rsidR="004A7EA1" w:rsidRPr="00D7159F" w:rsidRDefault="004A7EA1" w:rsidP="00774324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color w:val="000000"/>
                <w:sz w:val="24"/>
                <w:szCs w:val="24"/>
              </w:rPr>
            </w:pPr>
            <w:r w:rsidRPr="00D7159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29FE8AE7" w14:textId="77777777" w:rsidR="004A7EA1" w:rsidRPr="00D7159F" w:rsidRDefault="004A7EA1" w:rsidP="00774324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color w:val="000000"/>
                <w:sz w:val="24"/>
                <w:szCs w:val="24"/>
              </w:rPr>
            </w:pPr>
            <w:r w:rsidRPr="00D7159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5238EE5" w14:textId="77777777" w:rsidR="004A7EA1" w:rsidRPr="00D7159F" w:rsidRDefault="004A7EA1" w:rsidP="007E671F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D7159F">
              <w:rPr>
                <w:b/>
                <w:color w:val="000000"/>
                <w:sz w:val="24"/>
                <w:szCs w:val="24"/>
              </w:rPr>
              <w:t>местный бюджет</w:t>
            </w:r>
          </w:p>
        </w:tc>
      </w:tr>
      <w:tr w:rsidR="004A7EA1" w:rsidRPr="00495E7A" w14:paraId="78FDFED2" w14:textId="77777777" w:rsidTr="007E671F">
        <w:trPr>
          <w:trHeight w:val="589"/>
        </w:trPr>
        <w:tc>
          <w:tcPr>
            <w:tcW w:w="602" w:type="dxa"/>
          </w:tcPr>
          <w:p w14:paraId="5328860C" w14:textId="77777777" w:rsidR="004A7EA1" w:rsidRPr="00E4703E" w:rsidRDefault="00E4703E" w:rsidP="00774324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color w:val="000000"/>
                <w:sz w:val="22"/>
                <w:szCs w:val="22"/>
              </w:rPr>
            </w:pPr>
            <w:r w:rsidRPr="00E4703E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89" w:type="dxa"/>
          </w:tcPr>
          <w:p w14:paraId="54AB5EFD" w14:textId="77777777" w:rsidR="004A7EA1" w:rsidRPr="0092036F" w:rsidRDefault="004A7EA1" w:rsidP="00774324">
            <w:pPr>
              <w:pStyle w:val="ac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92036F">
              <w:rPr>
                <w:color w:val="000000"/>
              </w:rPr>
              <w:t>Переселение граждан, прожи</w:t>
            </w:r>
            <w:r>
              <w:rPr>
                <w:color w:val="000000"/>
              </w:rPr>
              <w:t>вающих в многоквартирных домах</w:t>
            </w:r>
            <w:r w:rsidRPr="0092036F">
              <w:rPr>
                <w:color w:val="000000"/>
              </w:rPr>
              <w:t xml:space="preserve">, признанных в установленном порядке аварийными </w:t>
            </w:r>
            <w:r>
              <w:rPr>
                <w:color w:val="000000"/>
              </w:rPr>
              <w:t>и подлежащими сносу,</w:t>
            </w:r>
            <w:r w:rsidRPr="0092036F">
              <w:rPr>
                <w:color w:val="000000"/>
              </w:rPr>
              <w:t xml:space="preserve"> по адресу: Саратовская область, Хвалынский район, п. </w:t>
            </w:r>
            <w:r>
              <w:rPr>
                <w:color w:val="000000"/>
              </w:rPr>
              <w:t>Алексеевка</w:t>
            </w:r>
            <w:r w:rsidRPr="0092036F">
              <w:rPr>
                <w:color w:val="000000"/>
              </w:rPr>
              <w:t>, ул. Чапаева, в соответствии с жилищным законодательством РФ, нормативными </w:t>
            </w:r>
            <w:hyperlink r:id="rId10" w:tooltip="Правовые акты" w:history="1">
              <w:r w:rsidRPr="0092036F">
                <w:rPr>
                  <w:rStyle w:val="a3"/>
                  <w:color w:val="743399"/>
                  <w:bdr w:val="none" w:sz="0" w:space="0" w:color="auto" w:frame="1"/>
                </w:rPr>
                <w:t>правовыми актами</w:t>
              </w:r>
            </w:hyperlink>
            <w:r w:rsidRPr="0092036F">
              <w:rPr>
                <w:color w:val="000000"/>
              </w:rPr>
              <w:t> Хвалынского муниципального района, определяющими условия переселения граждан из аварийного жилищного фонда.</w:t>
            </w:r>
          </w:p>
        </w:tc>
        <w:tc>
          <w:tcPr>
            <w:tcW w:w="1701" w:type="dxa"/>
          </w:tcPr>
          <w:p w14:paraId="4D67E793" w14:textId="77777777" w:rsidR="00E4703E" w:rsidRDefault="00E4703E" w:rsidP="00E4703E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color w:val="000000"/>
                <w:sz w:val="24"/>
                <w:szCs w:val="24"/>
              </w:rPr>
            </w:pPr>
          </w:p>
          <w:p w14:paraId="262BE02D" w14:textId="77777777" w:rsidR="004A7EA1" w:rsidRPr="00495E7A" w:rsidRDefault="00C7049F" w:rsidP="00E4703E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2018</w:t>
            </w:r>
            <w:r w:rsidR="004A7EA1" w:rsidRPr="0092036F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985" w:type="dxa"/>
          </w:tcPr>
          <w:p w14:paraId="7C43D5CB" w14:textId="77777777" w:rsidR="004A7EA1" w:rsidRPr="00495E7A" w:rsidRDefault="004A7EA1" w:rsidP="00774324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color w:val="000000"/>
                <w:sz w:val="20"/>
                <w:szCs w:val="20"/>
              </w:rPr>
            </w:pPr>
            <w:r w:rsidRPr="0092036F">
              <w:rPr>
                <w:sz w:val="24"/>
                <w:szCs w:val="24"/>
              </w:rPr>
              <w:t>Управление по инфраструктуре, строительству и ЖКХ</w:t>
            </w:r>
          </w:p>
        </w:tc>
        <w:tc>
          <w:tcPr>
            <w:tcW w:w="1701" w:type="dxa"/>
          </w:tcPr>
          <w:p w14:paraId="516DB678" w14:textId="77777777" w:rsidR="004A7EA1" w:rsidRPr="00495E7A" w:rsidRDefault="00E4703E" w:rsidP="007E671F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rStyle w:val="220"/>
                <w:b w:val="0"/>
                <w:sz w:val="27"/>
                <w:szCs w:val="27"/>
              </w:rPr>
              <w:t>-</w:t>
            </w:r>
          </w:p>
        </w:tc>
      </w:tr>
      <w:tr w:rsidR="00E4703E" w:rsidRPr="0092036F" w14:paraId="4B0F76D0" w14:textId="77777777" w:rsidTr="00E4703E">
        <w:trPr>
          <w:trHeight w:val="1457"/>
        </w:trPr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325A757" w14:textId="77777777" w:rsidR="00E4703E" w:rsidRDefault="00E4703E" w:rsidP="004E5AF0">
            <w:pPr>
              <w:pStyle w:val="a4"/>
              <w:shd w:val="clear" w:color="auto" w:fill="auto"/>
              <w:spacing w:before="0" w:after="0" w:line="313" w:lineRule="exact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89" w:type="dxa"/>
            <w:tcBorders>
              <w:top w:val="single" w:sz="4" w:space="0" w:color="auto"/>
              <w:bottom w:val="single" w:sz="4" w:space="0" w:color="auto"/>
            </w:tcBorders>
          </w:tcPr>
          <w:p w14:paraId="1691818F" w14:textId="77777777" w:rsidR="00E4703E" w:rsidRPr="0092036F" w:rsidRDefault="00E4703E" w:rsidP="004E5AF0">
            <w:pPr>
              <w:pStyle w:val="ac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Выплата компенсаций собственникам аварийных квартир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67241354" w14:textId="77777777" w:rsidR="00E4703E" w:rsidRDefault="00E4703E" w:rsidP="004E5AF0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sz w:val="24"/>
                <w:szCs w:val="24"/>
              </w:rPr>
            </w:pPr>
          </w:p>
          <w:p w14:paraId="6E06692F" w14:textId="77777777" w:rsidR="00E4703E" w:rsidRPr="0092036F" w:rsidRDefault="00E4703E" w:rsidP="004E5AF0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30F4" w14:textId="77777777" w:rsidR="00E4703E" w:rsidRPr="0092036F" w:rsidRDefault="00E4703E" w:rsidP="004E5AF0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sz w:val="24"/>
                <w:szCs w:val="24"/>
              </w:rPr>
            </w:pPr>
            <w:r w:rsidRPr="0092036F">
              <w:rPr>
                <w:sz w:val="24"/>
                <w:szCs w:val="24"/>
              </w:rPr>
              <w:t xml:space="preserve">Управление по инфраструктуре, строительству и ЖКХ </w:t>
            </w:r>
          </w:p>
          <w:p w14:paraId="60A8C44D" w14:textId="77777777" w:rsidR="00E4703E" w:rsidRPr="0092036F" w:rsidRDefault="00E4703E" w:rsidP="004E5AF0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457F98A3" w14:textId="77777777" w:rsidR="00E4703E" w:rsidRPr="0092036F" w:rsidRDefault="007E2649" w:rsidP="00E4703E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7E2649">
              <w:rPr>
                <w:rStyle w:val="220"/>
                <w:b w:val="0"/>
                <w:bCs w:val="0"/>
                <w:sz w:val="27"/>
                <w:szCs w:val="27"/>
              </w:rPr>
              <w:t>647,5</w:t>
            </w:r>
          </w:p>
        </w:tc>
      </w:tr>
      <w:tr w:rsidR="00D7159F" w:rsidRPr="00495E7A" w14:paraId="116A335F" w14:textId="77777777" w:rsidTr="007E671F">
        <w:trPr>
          <w:trHeight w:val="589"/>
        </w:trPr>
        <w:tc>
          <w:tcPr>
            <w:tcW w:w="602" w:type="dxa"/>
          </w:tcPr>
          <w:p w14:paraId="2B4DDBFC" w14:textId="77777777" w:rsidR="00D7159F" w:rsidRPr="009B1A31" w:rsidRDefault="00E4703E" w:rsidP="00774324">
            <w:pPr>
              <w:pStyle w:val="a4"/>
              <w:spacing w:line="313" w:lineRule="exact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D7159F" w:rsidRPr="009B1A3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</w:tcPr>
          <w:tbl>
            <w:tblPr>
              <w:tblW w:w="9485" w:type="dxa"/>
              <w:tblBorders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"/>
              <w:gridCol w:w="9401"/>
            </w:tblGrid>
            <w:tr w:rsidR="00D7159F" w:rsidRPr="0014184C" w14:paraId="4EAE9E03" w14:textId="77777777" w:rsidTr="00774324">
              <w:tc>
                <w:tcPr>
                  <w:tcW w:w="84" w:type="dxa"/>
                  <w:tcBorders>
                    <w:top w:val="single" w:sz="2" w:space="0" w:color="E7E7E7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  <w:hideMark/>
                </w:tcPr>
                <w:p w14:paraId="64FD24E4" w14:textId="77777777" w:rsidR="0014184C" w:rsidRPr="0014184C" w:rsidRDefault="0014184C" w:rsidP="00774324">
                  <w:pPr>
                    <w:widowControl/>
                    <w:spacing w:before="375" w:after="450"/>
                    <w:ind w:right="30"/>
                    <w:textAlignment w:val="baselin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401" w:type="dxa"/>
                  <w:tcBorders>
                    <w:top w:val="single" w:sz="2" w:space="0" w:color="E7E7E7"/>
                  </w:tcBorders>
                  <w:shd w:val="clear" w:color="auto" w:fill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  <w:hideMark/>
                </w:tcPr>
                <w:p w14:paraId="5E7D3091" w14:textId="77777777" w:rsidR="00D7159F" w:rsidRPr="009B1A31" w:rsidRDefault="00D7159F" w:rsidP="00774324">
                  <w:pPr>
                    <w:pStyle w:val="aa"/>
                    <w:rPr>
                      <w:rFonts w:ascii="Times New Roman" w:hAnsi="Times New Roman" w:cs="Times New Roman"/>
                    </w:rPr>
                  </w:pPr>
                  <w:r w:rsidRPr="009B1A31">
                    <w:rPr>
                      <w:rFonts w:ascii="Times New Roman" w:hAnsi="Times New Roman" w:cs="Times New Roman"/>
                    </w:rPr>
                    <w:t xml:space="preserve">Осуществление отдельных действий и </w:t>
                  </w:r>
                </w:p>
                <w:p w14:paraId="03BD208B" w14:textId="77777777" w:rsidR="00D7159F" w:rsidRPr="009B1A31" w:rsidRDefault="00D7159F" w:rsidP="00774324">
                  <w:pPr>
                    <w:pStyle w:val="aa"/>
                    <w:rPr>
                      <w:rFonts w:ascii="Times New Roman" w:hAnsi="Times New Roman" w:cs="Times New Roman"/>
                    </w:rPr>
                  </w:pPr>
                  <w:r w:rsidRPr="009B1A31">
                    <w:rPr>
                      <w:rFonts w:ascii="Times New Roman" w:hAnsi="Times New Roman" w:cs="Times New Roman"/>
                    </w:rPr>
                    <w:t xml:space="preserve">выполнение отдельных функций: </w:t>
                  </w:r>
                </w:p>
                <w:p w14:paraId="09961D43" w14:textId="77777777" w:rsidR="00D7159F" w:rsidRPr="009B1A31" w:rsidRDefault="00D7159F" w:rsidP="00774324">
                  <w:pPr>
                    <w:pStyle w:val="aa"/>
                    <w:rPr>
                      <w:rFonts w:ascii="Times New Roman" w:hAnsi="Times New Roman" w:cs="Times New Roman"/>
                    </w:rPr>
                  </w:pPr>
                  <w:r w:rsidRPr="009B1A31">
                    <w:rPr>
                      <w:rFonts w:ascii="Times New Roman" w:hAnsi="Times New Roman" w:cs="Times New Roman"/>
                    </w:rPr>
                    <w:t xml:space="preserve">приём документов, подготовка и </w:t>
                  </w:r>
                </w:p>
                <w:p w14:paraId="5EED3F9F" w14:textId="77777777" w:rsidR="00D7159F" w:rsidRPr="009B1A31" w:rsidRDefault="00D7159F" w:rsidP="00774324">
                  <w:pPr>
                    <w:pStyle w:val="aa"/>
                    <w:rPr>
                      <w:rFonts w:ascii="Times New Roman" w:hAnsi="Times New Roman" w:cs="Times New Roman"/>
                    </w:rPr>
                  </w:pPr>
                  <w:r w:rsidRPr="009B1A31">
                    <w:rPr>
                      <w:rFonts w:ascii="Times New Roman" w:hAnsi="Times New Roman" w:cs="Times New Roman"/>
                    </w:rPr>
                    <w:t>заключение договоров</w:t>
                  </w:r>
                </w:p>
              </w:tc>
            </w:tr>
          </w:tbl>
          <w:p w14:paraId="1BF0BE78" w14:textId="77777777" w:rsidR="00D7159F" w:rsidRPr="009B1A31" w:rsidRDefault="00D7159F" w:rsidP="00774324">
            <w:pPr>
              <w:pStyle w:val="ac"/>
              <w:shd w:val="clear" w:color="auto" w:fill="FFFFFF"/>
              <w:spacing w:before="375" w:beforeAutospacing="0" w:after="450" w:afterAutospacing="0"/>
              <w:textAlignment w:val="baseline"/>
              <w:rPr>
                <w:color w:val="000000"/>
              </w:rPr>
            </w:pPr>
          </w:p>
        </w:tc>
        <w:tc>
          <w:tcPr>
            <w:tcW w:w="1701" w:type="dxa"/>
          </w:tcPr>
          <w:p w14:paraId="7DC7D237" w14:textId="77777777" w:rsidR="00D7159F" w:rsidRPr="009B1A31" w:rsidRDefault="00D7159F" w:rsidP="00774324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 период действия п</w:t>
            </w:r>
            <w:r w:rsidRPr="009B1A31">
              <w:rPr>
                <w:color w:val="000000"/>
                <w:sz w:val="24"/>
                <w:szCs w:val="24"/>
                <w:shd w:val="clear" w:color="auto" w:fill="FFFFFF"/>
              </w:rPr>
              <w:t>рограммы</w:t>
            </w:r>
          </w:p>
        </w:tc>
        <w:tc>
          <w:tcPr>
            <w:tcW w:w="1985" w:type="dxa"/>
          </w:tcPr>
          <w:p w14:paraId="75D872E6" w14:textId="77777777" w:rsidR="00D7159F" w:rsidRPr="0092036F" w:rsidRDefault="00D7159F" w:rsidP="00774324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sz w:val="24"/>
                <w:szCs w:val="24"/>
              </w:rPr>
            </w:pPr>
            <w:r w:rsidRPr="0092036F">
              <w:rPr>
                <w:sz w:val="24"/>
                <w:szCs w:val="24"/>
              </w:rPr>
              <w:t>Управление по инфраструктуре, строительству и ЖКХ</w:t>
            </w:r>
          </w:p>
        </w:tc>
        <w:tc>
          <w:tcPr>
            <w:tcW w:w="1701" w:type="dxa"/>
          </w:tcPr>
          <w:p w14:paraId="0BBCE98E" w14:textId="77777777" w:rsidR="00D7159F" w:rsidRDefault="00D7159F" w:rsidP="00774324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  <w:p w14:paraId="695893C5" w14:textId="77777777" w:rsidR="00D7159F" w:rsidRDefault="00D7159F" w:rsidP="00774324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0629ECB3" w14:textId="77777777" w:rsidR="00D7159F" w:rsidRPr="0092036F" w:rsidRDefault="00D7159F" w:rsidP="00774324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59F" w:rsidRPr="00495E7A" w14:paraId="11D36CAC" w14:textId="77777777" w:rsidTr="007E671F">
        <w:trPr>
          <w:trHeight w:val="589"/>
        </w:trPr>
        <w:tc>
          <w:tcPr>
            <w:tcW w:w="602" w:type="dxa"/>
          </w:tcPr>
          <w:p w14:paraId="32417AA9" w14:textId="77777777" w:rsidR="00D7159F" w:rsidRDefault="00E4703E" w:rsidP="00774324">
            <w:pPr>
              <w:pStyle w:val="a4"/>
              <w:spacing w:line="313" w:lineRule="exact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D7159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589" w:type="dxa"/>
          </w:tcPr>
          <w:p w14:paraId="150B733F" w14:textId="77777777" w:rsidR="00D7159F" w:rsidRPr="00D7159F" w:rsidRDefault="00D7159F" w:rsidP="00774324">
            <w:pPr>
              <w:widowControl/>
              <w:spacing w:before="375" w:after="450"/>
              <w:ind w:right="30"/>
              <w:textAlignment w:val="baseline"/>
              <w:rPr>
                <w:rFonts w:ascii="Times New Roman" w:hAnsi="Times New Roman" w:cs="Times New Roman"/>
                <w:shd w:val="clear" w:color="auto" w:fill="FFFFFF"/>
              </w:rPr>
            </w:pPr>
            <w:r w:rsidRPr="00D7159F">
              <w:rPr>
                <w:rFonts w:ascii="Times New Roman" w:hAnsi="Times New Roman" w:cs="Times New Roman"/>
                <w:shd w:val="clear" w:color="auto" w:fill="FFFFFF"/>
              </w:rPr>
              <w:t>Нормативно-правовое сопровождение механизма реализации Програм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мы</w:t>
            </w:r>
          </w:p>
        </w:tc>
        <w:tc>
          <w:tcPr>
            <w:tcW w:w="1701" w:type="dxa"/>
          </w:tcPr>
          <w:p w14:paraId="73510728" w14:textId="77777777" w:rsidR="00D7159F" w:rsidRPr="009B1A31" w:rsidRDefault="000D2E15" w:rsidP="00774324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 период действия п</w:t>
            </w:r>
            <w:r w:rsidRPr="009B1A31">
              <w:rPr>
                <w:color w:val="000000"/>
                <w:sz w:val="24"/>
                <w:szCs w:val="24"/>
                <w:shd w:val="clear" w:color="auto" w:fill="FFFFFF"/>
              </w:rPr>
              <w:t>рограммы</w:t>
            </w:r>
          </w:p>
        </w:tc>
        <w:tc>
          <w:tcPr>
            <w:tcW w:w="1985" w:type="dxa"/>
          </w:tcPr>
          <w:p w14:paraId="068C907B" w14:textId="77777777" w:rsidR="00D7159F" w:rsidRPr="0092036F" w:rsidRDefault="00D7159F" w:rsidP="00774324">
            <w:pPr>
              <w:pStyle w:val="a4"/>
              <w:shd w:val="clear" w:color="auto" w:fill="auto"/>
              <w:spacing w:before="0" w:after="0" w:line="313" w:lineRule="exact"/>
              <w:jc w:val="center"/>
              <w:rPr>
                <w:sz w:val="24"/>
                <w:szCs w:val="24"/>
              </w:rPr>
            </w:pPr>
            <w:r w:rsidRPr="0092036F">
              <w:rPr>
                <w:sz w:val="24"/>
                <w:szCs w:val="24"/>
              </w:rPr>
              <w:t>Управление по инфраструктуре, строительству и ЖКХ</w:t>
            </w:r>
          </w:p>
        </w:tc>
        <w:tc>
          <w:tcPr>
            <w:tcW w:w="1701" w:type="dxa"/>
          </w:tcPr>
          <w:p w14:paraId="598F7767" w14:textId="77777777" w:rsidR="00D7159F" w:rsidRDefault="00D7159F" w:rsidP="00774324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  <w:p w14:paraId="6FE49783" w14:textId="77777777" w:rsidR="00D7159F" w:rsidRDefault="00D7159F" w:rsidP="00774324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2F95686A" w14:textId="77777777" w:rsidR="00D7159F" w:rsidRPr="0092036F" w:rsidRDefault="00D7159F" w:rsidP="00774324">
            <w:pPr>
              <w:widowControl/>
              <w:rPr>
                <w:rFonts w:ascii="Times New Roman" w:hAnsi="Times New Roman" w:cs="Times New Roman"/>
              </w:rPr>
            </w:pPr>
          </w:p>
        </w:tc>
      </w:tr>
    </w:tbl>
    <w:p w14:paraId="76FCC4DE" w14:textId="77777777" w:rsidR="0037072E" w:rsidRPr="00363028" w:rsidRDefault="00DE200F" w:rsidP="0037072E">
      <w:pPr>
        <w:pStyle w:val="ac"/>
        <w:shd w:val="clear" w:color="auto" w:fill="FFFFFF"/>
        <w:spacing w:before="375" w:beforeAutospacing="0" w:after="450" w:afterAutospacing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III</w:t>
      </w:r>
      <w:r w:rsidR="003B1C06">
        <w:rPr>
          <w:b/>
          <w:color w:val="000000"/>
          <w:sz w:val="28"/>
          <w:szCs w:val="28"/>
        </w:rPr>
        <w:t>. СИСТЕМА ПРОГРАММНЫХ МЕРОПРИЯТИЙ</w:t>
      </w:r>
    </w:p>
    <w:p w14:paraId="5A19764D" w14:textId="77777777" w:rsidR="0037072E" w:rsidRPr="00363028" w:rsidRDefault="00C7049F" w:rsidP="0036302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C7049F">
        <w:rPr>
          <w:rFonts w:ascii="Times New Roman" w:hAnsi="Times New Roman" w:cs="Times New Roman"/>
          <w:sz w:val="28"/>
          <w:szCs w:val="28"/>
        </w:rPr>
        <w:t>3</w:t>
      </w:r>
      <w:r w:rsidR="0037072E" w:rsidRPr="00363028">
        <w:rPr>
          <w:rFonts w:ascii="Times New Roman" w:hAnsi="Times New Roman" w:cs="Times New Roman"/>
          <w:sz w:val="28"/>
          <w:szCs w:val="28"/>
        </w:rPr>
        <w:t>.1. Программа предусматривает следующий механизм её реализации:</w:t>
      </w:r>
    </w:p>
    <w:p w14:paraId="1DDC5957" w14:textId="77777777" w:rsidR="00E741D1" w:rsidRPr="00363028" w:rsidRDefault="00C7049F" w:rsidP="0036302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B1C06">
        <w:rPr>
          <w:rFonts w:ascii="Times New Roman" w:hAnsi="Times New Roman" w:cs="Times New Roman"/>
          <w:sz w:val="28"/>
          <w:szCs w:val="28"/>
        </w:rPr>
        <w:t>3</w:t>
      </w:r>
      <w:r w:rsidR="00363028">
        <w:rPr>
          <w:rFonts w:ascii="Times New Roman" w:hAnsi="Times New Roman" w:cs="Times New Roman"/>
          <w:sz w:val="28"/>
          <w:szCs w:val="28"/>
        </w:rPr>
        <w:t>.1</w:t>
      </w:r>
      <w:r w:rsidR="00E741D1" w:rsidRPr="00363028">
        <w:rPr>
          <w:rFonts w:ascii="Times New Roman" w:hAnsi="Times New Roman" w:cs="Times New Roman"/>
          <w:sz w:val="28"/>
          <w:szCs w:val="28"/>
        </w:rPr>
        <w:t>1. Жилищные права собственника жилого помещения, находящегося в доме, признанном  аварийным, а также признанным непригодным для проживания, не подлежащим ремонту, реконструкции и подлежащим сносу, обеспечиваются в порядке, предусмотренном статьёй 32 Жилищного кодекса Российской Федерации. Собственник имеет право на предоставление другого жилого помещения, либо его выкуп. Выкупная цена жилого помещения определяется в соответствии со стоимостью </w:t>
      </w:r>
      <w:hyperlink r:id="rId11" w:tooltip="Квадратный метр" w:history="1">
        <w:r w:rsidR="00E741D1" w:rsidRPr="00743CF6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bdr w:val="none" w:sz="0" w:space="0" w:color="auto" w:frame="1"/>
          </w:rPr>
          <w:t>квадратного метра</w:t>
        </w:r>
      </w:hyperlink>
      <w:r w:rsidR="00E741D1" w:rsidRPr="00743CF6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  <w:t> </w:t>
      </w:r>
      <w:hyperlink r:id="rId12" w:tooltip="Рыночная стоимость" w:history="1">
        <w:r w:rsidR="00E741D1" w:rsidRPr="00743CF6"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bdr w:val="none" w:sz="0" w:space="0" w:color="auto" w:frame="1"/>
          </w:rPr>
          <w:t>рыночной стоимости</w:t>
        </w:r>
      </w:hyperlink>
      <w:r w:rsidR="00E741D1" w:rsidRPr="00363028">
        <w:rPr>
          <w:rFonts w:ascii="Times New Roman" w:hAnsi="Times New Roman" w:cs="Times New Roman"/>
          <w:sz w:val="28"/>
          <w:szCs w:val="28"/>
        </w:rPr>
        <w:t xml:space="preserve"> жилого помещения </w:t>
      </w:r>
      <w:r w:rsidR="00743CF6">
        <w:rPr>
          <w:rFonts w:ascii="Times New Roman" w:hAnsi="Times New Roman" w:cs="Times New Roman"/>
          <w:sz w:val="28"/>
          <w:szCs w:val="28"/>
        </w:rPr>
        <w:t>на основании экспертного обследования ООО «Балаковская Оценка Собственности»</w:t>
      </w:r>
      <w:r w:rsidR="00E741D1" w:rsidRPr="00363028">
        <w:rPr>
          <w:rFonts w:ascii="Times New Roman" w:hAnsi="Times New Roman" w:cs="Times New Roman"/>
          <w:sz w:val="28"/>
          <w:szCs w:val="28"/>
        </w:rPr>
        <w:t>, сроки и другие условия выкупа определяются соглашением с собственником жилого помещения. По соглашению с собственником жилого помещения, возможна  добровольная, безвозмездная передача собственником принадлежащего ему жилого помещения в муниципальную казну с последующим предоставлением равноценного жилого помещения по договору социального найма.</w:t>
      </w:r>
    </w:p>
    <w:p w14:paraId="295C31A1" w14:textId="77777777" w:rsidR="00C7049F" w:rsidRPr="00C7049F" w:rsidRDefault="00C7049F" w:rsidP="0036302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C7049F">
        <w:rPr>
          <w:rFonts w:ascii="Times New Roman" w:hAnsi="Times New Roman" w:cs="Times New Roman"/>
          <w:sz w:val="28"/>
          <w:szCs w:val="28"/>
        </w:rPr>
        <w:t>3</w:t>
      </w:r>
      <w:r w:rsidR="00743CF6">
        <w:rPr>
          <w:rFonts w:ascii="Times New Roman" w:hAnsi="Times New Roman" w:cs="Times New Roman"/>
          <w:sz w:val="28"/>
          <w:szCs w:val="28"/>
        </w:rPr>
        <w:t>.1</w:t>
      </w:r>
      <w:r w:rsidR="00E741D1" w:rsidRPr="00363028">
        <w:rPr>
          <w:rFonts w:ascii="Times New Roman" w:hAnsi="Times New Roman" w:cs="Times New Roman"/>
          <w:sz w:val="28"/>
          <w:szCs w:val="28"/>
        </w:rPr>
        <w:t>2. Переселение собственников жилых помещений, по их согласию, осуществляется путём предоставления им другого благоустроенного жилого помещения в муниципальном жилищном фонде по договору социального найма.</w:t>
      </w:r>
    </w:p>
    <w:p w14:paraId="50E8AADB" w14:textId="77777777" w:rsidR="0037072E" w:rsidRDefault="00C7049F" w:rsidP="0036302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F0870">
        <w:rPr>
          <w:rFonts w:ascii="Times New Roman" w:hAnsi="Times New Roman" w:cs="Times New Roman"/>
          <w:sz w:val="28"/>
          <w:szCs w:val="28"/>
        </w:rPr>
        <w:t>3</w:t>
      </w:r>
      <w:r w:rsidR="00743CF6">
        <w:rPr>
          <w:rFonts w:ascii="Times New Roman" w:hAnsi="Times New Roman" w:cs="Times New Roman"/>
          <w:sz w:val="28"/>
          <w:szCs w:val="28"/>
        </w:rPr>
        <w:t>.1</w:t>
      </w:r>
      <w:r w:rsidR="00E741D1" w:rsidRPr="00363028">
        <w:rPr>
          <w:rFonts w:ascii="Times New Roman" w:hAnsi="Times New Roman" w:cs="Times New Roman"/>
          <w:sz w:val="28"/>
          <w:szCs w:val="28"/>
        </w:rPr>
        <w:t>3. При предоставлении другого жилого помещения по договору социального найма освобождаемое жилое помещение, принадлежащее собственнику, безвозмездно передаетс</w:t>
      </w:r>
      <w:r w:rsidR="00363028">
        <w:rPr>
          <w:rFonts w:ascii="Times New Roman" w:hAnsi="Times New Roman" w:cs="Times New Roman"/>
          <w:sz w:val="28"/>
          <w:szCs w:val="28"/>
        </w:rPr>
        <w:t>я в муниципальную собственность;</w:t>
      </w:r>
    </w:p>
    <w:p w14:paraId="08EF6456" w14:textId="77777777" w:rsidR="00363028" w:rsidRPr="000F0870" w:rsidRDefault="00C7049F" w:rsidP="00743CF6">
      <w:pPr>
        <w:jc w:val="both"/>
        <w:rPr>
          <w:rFonts w:ascii="Times New Roman" w:hAnsi="Times New Roman" w:cs="Times New Roman"/>
          <w:sz w:val="28"/>
          <w:szCs w:val="28"/>
        </w:rPr>
      </w:pPr>
      <w:r w:rsidRPr="000F0870">
        <w:rPr>
          <w:rFonts w:ascii="Times New Roman" w:hAnsi="Times New Roman" w:cs="Times New Roman"/>
          <w:sz w:val="28"/>
          <w:szCs w:val="28"/>
        </w:rPr>
        <w:t>3</w:t>
      </w:r>
      <w:r w:rsidR="00743CF6">
        <w:rPr>
          <w:rFonts w:ascii="Times New Roman" w:hAnsi="Times New Roman" w:cs="Times New Roman"/>
          <w:sz w:val="28"/>
          <w:szCs w:val="28"/>
        </w:rPr>
        <w:t>.1</w:t>
      </w:r>
      <w:r w:rsidR="00363028">
        <w:rPr>
          <w:rFonts w:ascii="Times New Roman" w:hAnsi="Times New Roman" w:cs="Times New Roman"/>
          <w:sz w:val="28"/>
          <w:szCs w:val="28"/>
        </w:rPr>
        <w:t xml:space="preserve">4. </w:t>
      </w:r>
      <w:r w:rsidR="00363028" w:rsidRPr="00941EB5">
        <w:rPr>
          <w:rFonts w:ascii="Times New Roman" w:hAnsi="Times New Roman" w:cs="Times New Roman"/>
          <w:sz w:val="28"/>
          <w:szCs w:val="28"/>
        </w:rPr>
        <w:t>Для переселения граждан, проживающих в аварийном жилищном фонде, на услови</w:t>
      </w:r>
      <w:r w:rsidR="00743CF6">
        <w:rPr>
          <w:rFonts w:ascii="Times New Roman" w:hAnsi="Times New Roman" w:cs="Times New Roman"/>
          <w:sz w:val="28"/>
          <w:szCs w:val="28"/>
        </w:rPr>
        <w:t>ях настоящей Программы возможна м</w:t>
      </w:r>
      <w:r w:rsidR="00363028" w:rsidRPr="00941EB5">
        <w:rPr>
          <w:rFonts w:ascii="Times New Roman" w:hAnsi="Times New Roman" w:cs="Times New Roman"/>
          <w:sz w:val="28"/>
          <w:szCs w:val="28"/>
        </w:rPr>
        <w:t xml:space="preserve">ена на другое </w:t>
      </w:r>
      <w:r w:rsidR="00743CF6">
        <w:rPr>
          <w:rFonts w:ascii="Times New Roman" w:hAnsi="Times New Roman" w:cs="Times New Roman"/>
          <w:sz w:val="28"/>
          <w:szCs w:val="28"/>
        </w:rPr>
        <w:t xml:space="preserve">жилое </w:t>
      </w:r>
      <w:r w:rsidR="00363028" w:rsidRPr="00941EB5">
        <w:rPr>
          <w:rFonts w:ascii="Times New Roman" w:hAnsi="Times New Roman" w:cs="Times New Roman"/>
          <w:sz w:val="28"/>
          <w:szCs w:val="28"/>
        </w:rPr>
        <w:t>помещени</w:t>
      </w:r>
      <w:r w:rsidR="00743CF6">
        <w:rPr>
          <w:rFonts w:ascii="Times New Roman" w:hAnsi="Times New Roman" w:cs="Times New Roman"/>
          <w:sz w:val="28"/>
          <w:szCs w:val="28"/>
        </w:rPr>
        <w:t>е, находящееся в собственности района.</w:t>
      </w:r>
    </w:p>
    <w:p w14:paraId="62E8E360" w14:textId="77777777" w:rsidR="00C7049F" w:rsidRPr="00C7049F" w:rsidRDefault="00C7049F" w:rsidP="00743CF6">
      <w:pPr>
        <w:jc w:val="both"/>
        <w:rPr>
          <w:rFonts w:ascii="Times New Roman" w:hAnsi="Times New Roman" w:cs="Times New Roman"/>
          <w:sz w:val="28"/>
          <w:szCs w:val="28"/>
        </w:rPr>
      </w:pPr>
      <w:r w:rsidRPr="00C7049F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. В августе 2018 года из аварийного жилищного фонда</w:t>
      </w:r>
      <w:r w:rsidR="00704576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с. Алексеевка, переселены </w:t>
      </w:r>
      <w:r w:rsidR="00704576">
        <w:rPr>
          <w:rFonts w:ascii="Times New Roman" w:hAnsi="Times New Roman" w:cs="Times New Roman"/>
          <w:sz w:val="28"/>
          <w:szCs w:val="28"/>
        </w:rPr>
        <w:t>4 семьи, которым предоставлено жилье из  муниципального фонда Хвалынского района, по договорам социального найма.</w:t>
      </w:r>
    </w:p>
    <w:p w14:paraId="1B67B331" w14:textId="77777777" w:rsidR="008D45FB" w:rsidRPr="0014184C" w:rsidRDefault="008D45FB" w:rsidP="00743CF6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</w:p>
    <w:p w14:paraId="7452260E" w14:textId="77777777" w:rsidR="0014184C" w:rsidRPr="0014184C" w:rsidRDefault="00DE200F" w:rsidP="0014184C">
      <w:pPr>
        <w:pStyle w:val="ac"/>
        <w:shd w:val="clear" w:color="auto" w:fill="FFFFFF"/>
        <w:spacing w:before="0" w:beforeAutospacing="0" w:after="0" w:afterAutospacing="0"/>
        <w:ind w:firstLine="720"/>
        <w:jc w:val="center"/>
        <w:textAlignment w:val="baseline"/>
        <w:rPr>
          <w:sz w:val="28"/>
          <w:szCs w:val="28"/>
        </w:rPr>
      </w:pPr>
      <w:r w:rsidRPr="00363028">
        <w:rPr>
          <w:b/>
          <w:color w:val="000000"/>
          <w:sz w:val="28"/>
          <w:szCs w:val="28"/>
          <w:lang w:val="en-US"/>
        </w:rPr>
        <w:t>IV</w:t>
      </w:r>
      <w:r w:rsidR="008D45FB" w:rsidRPr="00897C97">
        <w:rPr>
          <w:b/>
          <w:sz w:val="28"/>
          <w:szCs w:val="28"/>
        </w:rPr>
        <w:t xml:space="preserve">. </w:t>
      </w:r>
      <w:r w:rsidR="0014184C" w:rsidRPr="00897C97">
        <w:rPr>
          <w:b/>
          <w:bCs/>
          <w:color w:val="000000"/>
          <w:sz w:val="28"/>
          <w:szCs w:val="28"/>
          <w:bdr w:val="none" w:sz="0" w:space="0" w:color="auto" w:frame="1"/>
        </w:rPr>
        <w:t>УПРАВЛЕНИЕ РЕАЛИЗАЦИЕЙ ПРОГРАММЫ И</w:t>
      </w:r>
    </w:p>
    <w:p w14:paraId="0E8ADD53" w14:textId="77777777" w:rsidR="008D45FB" w:rsidRDefault="0014184C" w:rsidP="0014184C">
      <w:pPr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14184C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КОНТРОЛЬ ЗА ХОДОМ ЕЕ ИСПОЛНЕНИЯ</w:t>
      </w:r>
    </w:p>
    <w:p w14:paraId="005984E9" w14:textId="77777777" w:rsidR="00945B5C" w:rsidRPr="0014184C" w:rsidRDefault="00945B5C" w:rsidP="0014184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54C8443" w14:textId="77777777" w:rsidR="0014184C" w:rsidRDefault="0014184C" w:rsidP="0014184C">
      <w:pPr>
        <w:pStyle w:val="ac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  <w:r w:rsidRPr="0014184C">
        <w:rPr>
          <w:sz w:val="28"/>
          <w:szCs w:val="28"/>
        </w:rPr>
        <w:t xml:space="preserve">Контроль за реализацией Программы осуществляется администрацией </w:t>
      </w:r>
      <w:r>
        <w:rPr>
          <w:sz w:val="28"/>
          <w:szCs w:val="28"/>
        </w:rPr>
        <w:t xml:space="preserve">Хвалынского </w:t>
      </w:r>
      <w:r w:rsidRPr="0014184C">
        <w:rPr>
          <w:sz w:val="28"/>
          <w:szCs w:val="28"/>
        </w:rPr>
        <w:t>муниципального район</w:t>
      </w:r>
      <w:r>
        <w:rPr>
          <w:sz w:val="28"/>
          <w:szCs w:val="28"/>
        </w:rPr>
        <w:t>а</w:t>
      </w:r>
      <w:r w:rsidRPr="0014184C">
        <w:rPr>
          <w:sz w:val="28"/>
          <w:szCs w:val="28"/>
        </w:rPr>
        <w:t>. Администрация муниципального</w:t>
      </w:r>
      <w:r>
        <w:rPr>
          <w:sz w:val="28"/>
          <w:szCs w:val="28"/>
        </w:rPr>
        <w:t xml:space="preserve"> районарасполагаетинформацией</w:t>
      </w:r>
      <w:r w:rsidRPr="0014184C">
        <w:rPr>
          <w:sz w:val="28"/>
          <w:szCs w:val="28"/>
        </w:rPr>
        <w:t xml:space="preserve"> об исполнении каждого мероприятия и общем объеме фактическ</w:t>
      </w:r>
      <w:r>
        <w:rPr>
          <w:sz w:val="28"/>
          <w:szCs w:val="28"/>
        </w:rPr>
        <w:t>и произведенных расходов всего,</w:t>
      </w:r>
      <w:r w:rsidRPr="0014184C">
        <w:rPr>
          <w:sz w:val="28"/>
          <w:szCs w:val="28"/>
        </w:rPr>
        <w:t xml:space="preserve"> в том числе по источникам финансирования; </w:t>
      </w:r>
    </w:p>
    <w:p w14:paraId="637AB8DC" w14:textId="77777777" w:rsidR="008D45FB" w:rsidRPr="0014184C" w:rsidRDefault="0014184C" w:rsidP="0014184C">
      <w:pPr>
        <w:pStyle w:val="ac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  <w:r w:rsidRPr="0014184C">
        <w:rPr>
          <w:sz w:val="28"/>
          <w:szCs w:val="28"/>
        </w:rPr>
        <w:t>- осуществляет обобщение и подготовку информации о ходе р</w:t>
      </w:r>
      <w:r>
        <w:rPr>
          <w:sz w:val="28"/>
          <w:szCs w:val="28"/>
        </w:rPr>
        <w:t>еализации мероприятий Программы.</w:t>
      </w:r>
    </w:p>
    <w:p w14:paraId="7612B2CF" w14:textId="77777777" w:rsidR="008D45FB" w:rsidRPr="00897C97" w:rsidRDefault="008D45FB" w:rsidP="008D45FB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4662B5EC" w14:textId="77777777" w:rsidR="008D45FB" w:rsidRPr="00897C97" w:rsidRDefault="00DE200F" w:rsidP="008D45FB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63028">
        <w:rPr>
          <w:rFonts w:ascii="Times New Roman" w:hAnsi="Times New Roman"/>
          <w:b/>
          <w:color w:val="000000"/>
          <w:sz w:val="28"/>
          <w:szCs w:val="28"/>
          <w:lang w:val="en-US"/>
        </w:rPr>
        <w:t>V</w:t>
      </w:r>
      <w:r w:rsidR="008D45FB" w:rsidRPr="00897C97">
        <w:rPr>
          <w:rFonts w:ascii="Times New Roman" w:hAnsi="Times New Roman"/>
          <w:b/>
          <w:sz w:val="28"/>
          <w:szCs w:val="28"/>
        </w:rPr>
        <w:t>. ОЦЕНКА ЭФФЕКТИВНОСТИ РЕАЛИЗАЦИИ ПРОГРАММЫ</w:t>
      </w:r>
    </w:p>
    <w:p w14:paraId="53E9E8FD" w14:textId="77777777" w:rsidR="008D45FB" w:rsidRPr="00897C97" w:rsidRDefault="008D45FB" w:rsidP="008D45FB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4F9C0BF9" w14:textId="77777777" w:rsidR="00945B5C" w:rsidRDefault="00363028" w:rsidP="00363028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6C7B">
        <w:rPr>
          <w:rFonts w:ascii="Times New Roman" w:hAnsi="Times New Roman" w:cs="Times New Roman"/>
          <w:sz w:val="28"/>
          <w:szCs w:val="28"/>
        </w:rPr>
        <w:t>В Программе определена за</w:t>
      </w:r>
      <w:r>
        <w:rPr>
          <w:rFonts w:ascii="Times New Roman" w:hAnsi="Times New Roman" w:cs="Times New Roman"/>
          <w:sz w:val="28"/>
          <w:szCs w:val="28"/>
        </w:rPr>
        <w:t>дача частичной ликвидации в 2019 году аварийного жилищного фонда</w:t>
      </w:r>
      <w:r w:rsidRPr="009C6C7B">
        <w:rPr>
          <w:rFonts w:ascii="Times New Roman" w:hAnsi="Times New Roman" w:cs="Times New Roman"/>
          <w:sz w:val="28"/>
          <w:szCs w:val="28"/>
        </w:rPr>
        <w:t xml:space="preserve">. Таким образом, показателями выполнения Программы служат частичное разрешение проблемы переселения граждан аварийного жилищного фонда на территории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района, </w:t>
      </w:r>
      <w:r w:rsidRPr="009C6C7B">
        <w:rPr>
          <w:rFonts w:ascii="Times New Roman" w:hAnsi="Times New Roman" w:cs="Times New Roman"/>
          <w:sz w:val="28"/>
          <w:szCs w:val="28"/>
        </w:rPr>
        <w:t xml:space="preserve">а также </w:t>
      </w:r>
    </w:p>
    <w:p w14:paraId="30843609" w14:textId="77777777" w:rsidR="00363028" w:rsidRPr="009C6C7B" w:rsidRDefault="00363028" w:rsidP="00945B5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9C6C7B">
        <w:rPr>
          <w:rFonts w:ascii="Times New Roman" w:hAnsi="Times New Roman" w:cs="Times New Roman"/>
          <w:sz w:val="28"/>
          <w:szCs w:val="28"/>
        </w:rPr>
        <w:t>оптимальное использование освободившихся земельных участков.</w:t>
      </w:r>
    </w:p>
    <w:p w14:paraId="5B19C44B" w14:textId="77777777" w:rsidR="00363028" w:rsidRPr="009C6C7B" w:rsidRDefault="00363028" w:rsidP="00363028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6C7B">
        <w:rPr>
          <w:rFonts w:ascii="Times New Roman" w:hAnsi="Times New Roman" w:cs="Times New Roman"/>
          <w:sz w:val="28"/>
          <w:szCs w:val="28"/>
        </w:rPr>
        <w:t>Эффективность реализации Программы и использования выделенных на неё бюджетных средств обеспечивается за счёт:</w:t>
      </w:r>
    </w:p>
    <w:p w14:paraId="068C66F6" w14:textId="77777777" w:rsidR="00E4703E" w:rsidRDefault="00E4703E" w:rsidP="0070457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3028" w:rsidRPr="009C6C7B">
        <w:rPr>
          <w:rFonts w:ascii="Times New Roman" w:hAnsi="Times New Roman" w:cs="Times New Roman"/>
          <w:sz w:val="28"/>
          <w:szCs w:val="28"/>
        </w:rPr>
        <w:t xml:space="preserve">исключения возможности нецелевого использования бюджетных средств; </w:t>
      </w:r>
    </w:p>
    <w:p w14:paraId="5356AC8E" w14:textId="77777777" w:rsidR="00E4703E" w:rsidRDefault="00E4703E" w:rsidP="0070457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3028" w:rsidRPr="009C6C7B">
        <w:rPr>
          <w:rFonts w:ascii="Times New Roman" w:hAnsi="Times New Roman" w:cs="Times New Roman"/>
          <w:sz w:val="28"/>
          <w:szCs w:val="28"/>
        </w:rPr>
        <w:t xml:space="preserve">прозрачности прохождения средств бюджетов всех уровней; </w:t>
      </w:r>
    </w:p>
    <w:p w14:paraId="3F269E79" w14:textId="77777777" w:rsidR="00286010" w:rsidRPr="0034497F" w:rsidRDefault="00E4703E" w:rsidP="0034497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3028" w:rsidRPr="009C6C7B">
        <w:rPr>
          <w:rFonts w:ascii="Times New Roman" w:hAnsi="Times New Roman" w:cs="Times New Roman"/>
          <w:sz w:val="28"/>
          <w:szCs w:val="28"/>
        </w:rPr>
        <w:t>мобильности использования средств бюджетоввсех уровней, предусмотренных для оплаты приобретаемо</w:t>
      </w:r>
      <w:r w:rsidR="00363028">
        <w:rPr>
          <w:rFonts w:ascii="Times New Roman" w:hAnsi="Times New Roman" w:cs="Times New Roman"/>
          <w:sz w:val="28"/>
          <w:szCs w:val="28"/>
        </w:rPr>
        <w:t>го жилья.</w:t>
      </w:r>
    </w:p>
    <w:p w14:paraId="479A6E75" w14:textId="77777777" w:rsidR="00E4703E" w:rsidRDefault="00E4703E" w:rsidP="00CF3388">
      <w:pPr>
        <w:pStyle w:val="2"/>
        <w:shd w:val="clear" w:color="auto" w:fill="FFFFFF"/>
        <w:spacing w:before="375" w:after="225"/>
        <w:jc w:val="center"/>
        <w:textAlignment w:val="baseline"/>
        <w:rPr>
          <w:rFonts w:ascii="Times New Roman" w:hAnsi="Times New Roman" w:cs="Times New Roman"/>
          <w:bCs w:val="0"/>
          <w:color w:val="3C3C3C"/>
          <w:spacing w:val="2"/>
          <w:sz w:val="28"/>
          <w:szCs w:val="28"/>
        </w:rPr>
      </w:pPr>
    </w:p>
    <w:p w14:paraId="0A8C6AEE" w14:textId="77777777" w:rsidR="00CF3388" w:rsidRPr="00743CF6" w:rsidRDefault="00CF3388" w:rsidP="00CF3388">
      <w:pPr>
        <w:pStyle w:val="2"/>
        <w:shd w:val="clear" w:color="auto" w:fill="FFFFFF"/>
        <w:spacing w:before="375" w:after="225"/>
        <w:jc w:val="center"/>
        <w:textAlignment w:val="baseline"/>
        <w:rPr>
          <w:rFonts w:ascii="Times New Roman" w:hAnsi="Times New Roman" w:cs="Times New Roman"/>
          <w:bCs w:val="0"/>
          <w:color w:val="3C3C3C"/>
          <w:spacing w:val="2"/>
          <w:sz w:val="28"/>
          <w:szCs w:val="28"/>
        </w:rPr>
      </w:pPr>
      <w:r w:rsidRPr="00743CF6">
        <w:rPr>
          <w:rFonts w:ascii="Times New Roman" w:hAnsi="Times New Roman" w:cs="Times New Roman"/>
          <w:bCs w:val="0"/>
          <w:color w:val="3C3C3C"/>
          <w:spacing w:val="2"/>
          <w:sz w:val="28"/>
          <w:szCs w:val="28"/>
        </w:rPr>
        <w:t xml:space="preserve">Приложение 1. Сведения об аварийном и ветхом жилье по </w:t>
      </w:r>
      <w:r w:rsidR="00743CF6" w:rsidRPr="00743CF6">
        <w:rPr>
          <w:rFonts w:ascii="Times New Roman" w:hAnsi="Times New Roman" w:cs="Times New Roman"/>
          <w:bCs w:val="0"/>
          <w:color w:val="3C3C3C"/>
          <w:spacing w:val="2"/>
          <w:sz w:val="28"/>
          <w:szCs w:val="28"/>
        </w:rPr>
        <w:t>Хвалынскому муниципального району</w:t>
      </w:r>
    </w:p>
    <w:p w14:paraId="47EED991" w14:textId="77777777" w:rsidR="00743CF6" w:rsidRPr="00743CF6" w:rsidRDefault="00743CF6" w:rsidP="00743CF6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b/>
          <w:bCs/>
          <w:color w:val="2D2D2D"/>
          <w:spacing w:val="2"/>
          <w:sz w:val="28"/>
          <w:szCs w:val="28"/>
        </w:rPr>
      </w:pPr>
    </w:p>
    <w:p w14:paraId="311D76DA" w14:textId="77777777" w:rsidR="00CF3388" w:rsidRPr="00743CF6" w:rsidRDefault="00CF3388" w:rsidP="00CF3388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color w:val="2D2D2D"/>
          <w:spacing w:val="2"/>
          <w:sz w:val="28"/>
          <w:szCs w:val="28"/>
        </w:rPr>
      </w:pPr>
      <w:r w:rsidRPr="00743CF6">
        <w:rPr>
          <w:b/>
          <w:bCs/>
          <w:color w:val="2D2D2D"/>
          <w:spacing w:val="2"/>
          <w:sz w:val="28"/>
          <w:szCs w:val="28"/>
        </w:rPr>
        <w:t xml:space="preserve">Сведения об аварийном </w:t>
      </w:r>
      <w:r w:rsidR="00743CF6" w:rsidRPr="00743CF6">
        <w:rPr>
          <w:b/>
          <w:bCs/>
          <w:color w:val="2D2D2D"/>
          <w:spacing w:val="2"/>
          <w:sz w:val="28"/>
          <w:szCs w:val="28"/>
        </w:rPr>
        <w:t>жилье на территории Хвалынского муниципального района</w:t>
      </w:r>
      <w:r w:rsidRPr="00743CF6">
        <w:rPr>
          <w:b/>
          <w:bCs/>
          <w:color w:val="2D2D2D"/>
          <w:spacing w:val="2"/>
          <w:sz w:val="28"/>
          <w:szCs w:val="28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647"/>
        <w:gridCol w:w="845"/>
        <w:gridCol w:w="998"/>
        <w:gridCol w:w="1048"/>
        <w:gridCol w:w="1019"/>
        <w:gridCol w:w="1113"/>
        <w:gridCol w:w="771"/>
        <w:gridCol w:w="688"/>
        <w:gridCol w:w="718"/>
        <w:gridCol w:w="46"/>
        <w:gridCol w:w="51"/>
        <w:gridCol w:w="6"/>
      </w:tblGrid>
      <w:tr w:rsidR="007E2649" w:rsidRPr="00743CF6" w14:paraId="798D935B" w14:textId="77777777" w:rsidTr="00704576">
        <w:trPr>
          <w:trHeight w:val="15"/>
        </w:trPr>
        <w:tc>
          <w:tcPr>
            <w:tcW w:w="2046" w:type="dxa"/>
            <w:hideMark/>
          </w:tcPr>
          <w:p w14:paraId="5265679B" w14:textId="77777777" w:rsidR="00CF3388" w:rsidRPr="00743CF6" w:rsidRDefault="00CF3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  <w:hideMark/>
          </w:tcPr>
          <w:p w14:paraId="17447A0E" w14:textId="77777777" w:rsidR="00CF3388" w:rsidRPr="00743CF6" w:rsidRDefault="00CF3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hideMark/>
          </w:tcPr>
          <w:p w14:paraId="390B2F45" w14:textId="77777777" w:rsidR="00CF3388" w:rsidRPr="00743CF6" w:rsidRDefault="00CF3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7D214F24" w14:textId="77777777" w:rsidR="00CF3388" w:rsidRPr="00743CF6" w:rsidRDefault="00CF3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  <w:hideMark/>
          </w:tcPr>
          <w:p w14:paraId="01E6198F" w14:textId="77777777" w:rsidR="00CF3388" w:rsidRPr="00743CF6" w:rsidRDefault="00CF3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  <w:hideMark/>
          </w:tcPr>
          <w:p w14:paraId="736F31A0" w14:textId="77777777" w:rsidR="00CF3388" w:rsidRPr="00743CF6" w:rsidRDefault="00CF3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hideMark/>
          </w:tcPr>
          <w:p w14:paraId="0BCFCD8D" w14:textId="77777777" w:rsidR="00CF3388" w:rsidRPr="00743CF6" w:rsidRDefault="00CF3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hideMark/>
          </w:tcPr>
          <w:p w14:paraId="3E0D5F88" w14:textId="77777777" w:rsidR="00CF3388" w:rsidRPr="00743CF6" w:rsidRDefault="00CF3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dxa"/>
            <w:hideMark/>
          </w:tcPr>
          <w:p w14:paraId="2216BEEC" w14:textId="77777777" w:rsidR="00CF3388" w:rsidRPr="00743CF6" w:rsidRDefault="00CF3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hideMark/>
          </w:tcPr>
          <w:p w14:paraId="5DA72765" w14:textId="77777777" w:rsidR="00CF3388" w:rsidRPr="00743CF6" w:rsidRDefault="00CF3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" w:type="dxa"/>
            <w:hideMark/>
          </w:tcPr>
          <w:p w14:paraId="709F285A" w14:textId="77777777" w:rsidR="00CF3388" w:rsidRPr="00743CF6" w:rsidRDefault="00CF3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" w:type="dxa"/>
            <w:hideMark/>
          </w:tcPr>
          <w:p w14:paraId="24DBFCA8" w14:textId="77777777" w:rsidR="00CF3388" w:rsidRPr="00743CF6" w:rsidRDefault="00CF3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" w:type="dxa"/>
            <w:hideMark/>
          </w:tcPr>
          <w:p w14:paraId="26788B87" w14:textId="77777777" w:rsidR="00CF3388" w:rsidRPr="00743CF6" w:rsidRDefault="00CF3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576" w:rsidRPr="00743CF6" w14:paraId="2847AF9B" w14:textId="77777777" w:rsidTr="00704576">
        <w:trPr>
          <w:gridAfter w:val="3"/>
          <w:wAfter w:w="103" w:type="dxa"/>
        </w:trPr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5AF7AE" w14:textId="77777777" w:rsidR="00D82380" w:rsidRPr="00743CF6" w:rsidRDefault="00D82380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743CF6">
              <w:rPr>
                <w:b/>
                <w:bCs/>
                <w:color w:val="2D2D2D"/>
                <w:sz w:val="28"/>
                <w:szCs w:val="28"/>
              </w:rPr>
              <w:br/>
            </w:r>
          </w:p>
        </w:tc>
        <w:tc>
          <w:tcPr>
            <w:tcW w:w="249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DC9E2A" w14:textId="77777777" w:rsidR="007E2649" w:rsidRDefault="00D82380" w:rsidP="00D82380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bCs/>
                <w:color w:val="2D2D2D"/>
                <w:sz w:val="28"/>
                <w:szCs w:val="28"/>
              </w:rPr>
            </w:pPr>
            <w:r w:rsidRPr="00743CF6">
              <w:rPr>
                <w:b/>
                <w:bCs/>
                <w:color w:val="2D2D2D"/>
                <w:sz w:val="28"/>
                <w:szCs w:val="28"/>
              </w:rPr>
              <w:t xml:space="preserve">Количество </w:t>
            </w:r>
          </w:p>
          <w:p w14:paraId="35AC5D77" w14:textId="77777777" w:rsidR="00D82380" w:rsidRPr="00743CF6" w:rsidRDefault="007E2649" w:rsidP="007E264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b/>
                <w:bCs/>
                <w:color w:val="2D2D2D"/>
                <w:sz w:val="28"/>
                <w:szCs w:val="28"/>
              </w:rPr>
              <w:t xml:space="preserve">квартир </w:t>
            </w:r>
            <w:r w:rsidR="00D82380" w:rsidRPr="00743CF6">
              <w:rPr>
                <w:b/>
                <w:bCs/>
                <w:color w:val="2D2D2D"/>
                <w:sz w:val="28"/>
                <w:szCs w:val="28"/>
              </w:rPr>
              <w:br/>
            </w:r>
          </w:p>
        </w:tc>
        <w:tc>
          <w:tcPr>
            <w:tcW w:w="318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8A7E84" w14:textId="77777777" w:rsidR="00D82380" w:rsidRPr="00743CF6" w:rsidRDefault="00D82380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743CF6">
              <w:rPr>
                <w:b/>
                <w:bCs/>
                <w:color w:val="2D2D2D"/>
                <w:sz w:val="28"/>
                <w:szCs w:val="28"/>
              </w:rPr>
              <w:t>Общая площадь</w:t>
            </w:r>
            <w:r w:rsidRPr="00743CF6">
              <w:rPr>
                <w:b/>
                <w:bCs/>
                <w:color w:val="2D2D2D"/>
                <w:sz w:val="28"/>
                <w:szCs w:val="28"/>
              </w:rPr>
              <w:br/>
            </w:r>
          </w:p>
        </w:tc>
        <w:tc>
          <w:tcPr>
            <w:tcW w:w="217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245117" w14:textId="77777777" w:rsidR="00D82380" w:rsidRPr="00743CF6" w:rsidRDefault="00D82380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743CF6">
              <w:rPr>
                <w:b/>
                <w:bCs/>
                <w:color w:val="2D2D2D"/>
                <w:sz w:val="28"/>
                <w:szCs w:val="28"/>
              </w:rPr>
              <w:t>Количество семей (жильцов)</w:t>
            </w:r>
            <w:r w:rsidRPr="00743CF6">
              <w:rPr>
                <w:b/>
                <w:bCs/>
                <w:color w:val="2D2D2D"/>
                <w:sz w:val="28"/>
                <w:szCs w:val="28"/>
              </w:rPr>
              <w:br/>
            </w:r>
          </w:p>
        </w:tc>
      </w:tr>
      <w:tr w:rsidR="00704576" w:rsidRPr="00743CF6" w14:paraId="329DAC58" w14:textId="77777777" w:rsidTr="00704576">
        <w:trPr>
          <w:gridAfter w:val="3"/>
          <w:wAfter w:w="103" w:type="dxa"/>
          <w:trHeight w:val="80"/>
        </w:trPr>
        <w:tc>
          <w:tcPr>
            <w:tcW w:w="20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289563" w14:textId="77777777" w:rsidR="00D82380" w:rsidRPr="00743CF6" w:rsidRDefault="00D823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CF7ED20" w14:textId="77777777" w:rsidR="00D82380" w:rsidRPr="00743CF6" w:rsidRDefault="00D82380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318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E50CF9E" w14:textId="77777777" w:rsidR="00D82380" w:rsidRPr="00743CF6" w:rsidRDefault="00D82380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2177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39EF49" w14:textId="77777777" w:rsidR="00D82380" w:rsidRPr="00743CF6" w:rsidRDefault="00D82380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04576" w:rsidRPr="00743CF6" w14:paraId="5FE34FD5" w14:textId="77777777" w:rsidTr="00704576">
        <w:trPr>
          <w:gridAfter w:val="3"/>
          <w:wAfter w:w="103" w:type="dxa"/>
        </w:trPr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E98A4D" w14:textId="77777777" w:rsidR="00D82380" w:rsidRPr="00743CF6" w:rsidRDefault="00D82380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п. Алексеевка</w:t>
            </w:r>
            <w:r w:rsidR="009B1A31">
              <w:rPr>
                <w:color w:val="2D2D2D"/>
                <w:sz w:val="28"/>
                <w:szCs w:val="28"/>
              </w:rPr>
              <w:t>, ул. Чапаева</w:t>
            </w:r>
          </w:p>
        </w:tc>
        <w:tc>
          <w:tcPr>
            <w:tcW w:w="24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6BA01C" w14:textId="77777777" w:rsidR="00D82380" w:rsidRPr="00743CF6" w:rsidRDefault="0034497F" w:rsidP="009B1A3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8</w:t>
            </w:r>
          </w:p>
        </w:tc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EA40D6" w14:textId="77777777" w:rsidR="00D82380" w:rsidRPr="00743CF6" w:rsidRDefault="000A34C8" w:rsidP="00A26C5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3</w:t>
            </w:r>
            <w:r w:rsidR="00A26C5B">
              <w:rPr>
                <w:color w:val="2D2D2D"/>
                <w:sz w:val="28"/>
                <w:szCs w:val="28"/>
              </w:rPr>
              <w:t>63,8</w:t>
            </w:r>
            <w:r w:rsidR="009B1A31">
              <w:rPr>
                <w:color w:val="2D2D2D"/>
                <w:sz w:val="28"/>
                <w:szCs w:val="28"/>
              </w:rPr>
              <w:t>кв.м.</w:t>
            </w:r>
          </w:p>
        </w:tc>
        <w:tc>
          <w:tcPr>
            <w:tcW w:w="21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C65CD0" w14:textId="77777777" w:rsidR="00D82380" w:rsidRPr="00743CF6" w:rsidRDefault="00A26C5B" w:rsidP="00A26C5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9</w:t>
            </w:r>
            <w:r w:rsidR="0034497F">
              <w:rPr>
                <w:color w:val="2D2D2D"/>
                <w:sz w:val="28"/>
                <w:szCs w:val="28"/>
              </w:rPr>
              <w:t>(</w:t>
            </w:r>
            <w:r>
              <w:rPr>
                <w:color w:val="2D2D2D"/>
                <w:sz w:val="28"/>
                <w:szCs w:val="28"/>
              </w:rPr>
              <w:t>22</w:t>
            </w:r>
            <w:r w:rsidR="0034497F">
              <w:rPr>
                <w:color w:val="2D2D2D"/>
                <w:sz w:val="28"/>
                <w:szCs w:val="28"/>
              </w:rPr>
              <w:t>)</w:t>
            </w:r>
          </w:p>
        </w:tc>
      </w:tr>
      <w:tr w:rsidR="00D82380" w:rsidRPr="00743CF6" w14:paraId="32407F5A" w14:textId="77777777" w:rsidTr="00704576">
        <w:trPr>
          <w:gridAfter w:val="3"/>
          <w:wAfter w:w="103" w:type="dxa"/>
        </w:trPr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E7A8807" w14:textId="77777777" w:rsidR="00D82380" w:rsidRPr="00743CF6" w:rsidRDefault="00D82380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743CF6">
              <w:rPr>
                <w:color w:val="2D2D2D"/>
                <w:sz w:val="28"/>
                <w:szCs w:val="28"/>
              </w:rPr>
              <w:t>Итого:</w:t>
            </w:r>
          </w:p>
        </w:tc>
        <w:tc>
          <w:tcPr>
            <w:tcW w:w="24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C152BB" w14:textId="77777777" w:rsidR="00D82380" w:rsidRPr="00743CF6" w:rsidRDefault="00D82380" w:rsidP="009B1A3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C8F8FC5" w14:textId="77777777" w:rsidR="00D82380" w:rsidRPr="00743CF6" w:rsidRDefault="00D82380" w:rsidP="009B1A3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21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8B6F7A" w14:textId="77777777" w:rsidR="00D82380" w:rsidRPr="00743CF6" w:rsidRDefault="00D82380" w:rsidP="009B1A3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D82380" w:rsidRPr="00743CF6" w14:paraId="288A7D21" w14:textId="77777777" w:rsidTr="00704576">
        <w:trPr>
          <w:gridAfter w:val="3"/>
          <w:wAfter w:w="103" w:type="dxa"/>
        </w:trPr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6265FA" w14:textId="77777777" w:rsidR="00D82380" w:rsidRPr="00743CF6" w:rsidRDefault="009B1A3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квартир в муниципальной</w:t>
            </w:r>
            <w:r w:rsidR="00D82380">
              <w:rPr>
                <w:color w:val="2D2D2D"/>
                <w:sz w:val="28"/>
                <w:szCs w:val="28"/>
              </w:rPr>
              <w:t xml:space="preserve"> собственност</w:t>
            </w:r>
            <w:r>
              <w:rPr>
                <w:color w:val="2D2D2D"/>
                <w:sz w:val="28"/>
                <w:szCs w:val="28"/>
              </w:rPr>
              <w:t>и</w:t>
            </w:r>
          </w:p>
        </w:tc>
        <w:tc>
          <w:tcPr>
            <w:tcW w:w="24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EF1032" w14:textId="77777777" w:rsidR="00D82380" w:rsidRPr="00743CF6" w:rsidRDefault="009B1A31" w:rsidP="009B1A3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4D290D" w14:textId="77777777" w:rsidR="00D82380" w:rsidRPr="00743CF6" w:rsidRDefault="009B1A31" w:rsidP="009B1A3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166,6 кв.м.</w:t>
            </w:r>
          </w:p>
        </w:tc>
        <w:tc>
          <w:tcPr>
            <w:tcW w:w="21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2CBE3A" w14:textId="77777777" w:rsidR="00D82380" w:rsidRPr="00743CF6" w:rsidRDefault="009B1A31" w:rsidP="009B1A3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4</w:t>
            </w:r>
            <w:r w:rsidR="000F66FF">
              <w:rPr>
                <w:color w:val="2D2D2D"/>
                <w:sz w:val="28"/>
                <w:szCs w:val="28"/>
              </w:rPr>
              <w:t>(14</w:t>
            </w:r>
            <w:r w:rsidR="000A34C8">
              <w:rPr>
                <w:color w:val="2D2D2D"/>
                <w:sz w:val="28"/>
                <w:szCs w:val="28"/>
              </w:rPr>
              <w:t>)</w:t>
            </w:r>
          </w:p>
        </w:tc>
      </w:tr>
      <w:tr w:rsidR="00D82380" w:rsidRPr="00743CF6" w14:paraId="25F8396A" w14:textId="77777777" w:rsidTr="00704576">
        <w:trPr>
          <w:gridAfter w:val="3"/>
          <w:wAfter w:w="103" w:type="dxa"/>
        </w:trPr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3EF2E75" w14:textId="77777777" w:rsidR="00D82380" w:rsidRPr="00743CF6" w:rsidRDefault="009B1A3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квартир в частной</w:t>
            </w:r>
            <w:r w:rsidR="00D82380">
              <w:rPr>
                <w:color w:val="2D2D2D"/>
                <w:sz w:val="28"/>
                <w:szCs w:val="28"/>
              </w:rPr>
              <w:t xml:space="preserve"> собственност</w:t>
            </w:r>
            <w:r>
              <w:rPr>
                <w:color w:val="2D2D2D"/>
                <w:sz w:val="28"/>
                <w:szCs w:val="28"/>
              </w:rPr>
              <w:t>и</w:t>
            </w:r>
          </w:p>
        </w:tc>
        <w:tc>
          <w:tcPr>
            <w:tcW w:w="24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D625AE" w14:textId="77777777" w:rsidR="00D82380" w:rsidRPr="00743CF6" w:rsidRDefault="007E2649" w:rsidP="009B1A3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770629F" w14:textId="77777777" w:rsidR="00D82380" w:rsidRPr="00743CF6" w:rsidRDefault="00A26C5B" w:rsidP="009B1A3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197,2</w:t>
            </w:r>
            <w:r w:rsidR="009B1A31">
              <w:rPr>
                <w:color w:val="2D2D2D"/>
                <w:sz w:val="28"/>
                <w:szCs w:val="28"/>
              </w:rPr>
              <w:t>кв.м.</w:t>
            </w:r>
          </w:p>
        </w:tc>
        <w:tc>
          <w:tcPr>
            <w:tcW w:w="21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844282" w14:textId="77777777" w:rsidR="00D82380" w:rsidRPr="00743CF6" w:rsidRDefault="00A26C5B" w:rsidP="00A26C5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5</w:t>
            </w:r>
            <w:r w:rsidR="000F66FF">
              <w:rPr>
                <w:color w:val="2D2D2D"/>
                <w:sz w:val="28"/>
                <w:szCs w:val="28"/>
              </w:rPr>
              <w:t>(</w:t>
            </w:r>
            <w:r>
              <w:rPr>
                <w:color w:val="2D2D2D"/>
                <w:sz w:val="28"/>
                <w:szCs w:val="28"/>
              </w:rPr>
              <w:t>8</w:t>
            </w:r>
            <w:r w:rsidR="000A34C8">
              <w:rPr>
                <w:color w:val="2D2D2D"/>
                <w:sz w:val="28"/>
                <w:szCs w:val="28"/>
              </w:rPr>
              <w:t>)</w:t>
            </w:r>
          </w:p>
        </w:tc>
      </w:tr>
    </w:tbl>
    <w:p w14:paraId="3EBF5639" w14:textId="77777777" w:rsidR="00CF3388" w:rsidRPr="00743CF6" w:rsidRDefault="00CF3388" w:rsidP="00CC5363">
      <w:pPr>
        <w:pStyle w:val="a4"/>
        <w:shd w:val="clear" w:color="auto" w:fill="auto"/>
        <w:spacing w:before="0" w:after="0" w:line="313" w:lineRule="exact"/>
        <w:ind w:right="20"/>
        <w:jc w:val="both"/>
        <w:rPr>
          <w:sz w:val="28"/>
          <w:szCs w:val="28"/>
        </w:rPr>
      </w:pPr>
    </w:p>
    <w:sectPr w:rsidR="00CF3388" w:rsidRPr="00743CF6" w:rsidSect="00756806">
      <w:type w:val="continuous"/>
      <w:pgSz w:w="11906" w:h="16838"/>
      <w:pgMar w:top="426" w:right="776" w:bottom="142" w:left="113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 w15:restartNumberingAfterBreak="0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 w15:restartNumberingAfterBreak="0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 w15:restartNumberingAfterBreak="0">
    <w:nsid w:val="00000015"/>
    <w:multiLevelType w:val="multilevel"/>
    <w:tmpl w:val="0000001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 w15:restartNumberingAfterBreak="0">
    <w:nsid w:val="08AB3962"/>
    <w:multiLevelType w:val="hybridMultilevel"/>
    <w:tmpl w:val="80D4AE48"/>
    <w:lvl w:ilvl="0" w:tplc="A2E0E4AE">
      <w:start w:val="1"/>
      <w:numFmt w:val="upperRoman"/>
      <w:lvlText w:val="%1."/>
      <w:lvlJc w:val="left"/>
      <w:pPr>
        <w:ind w:left="1004" w:hanging="7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571848"/>
    <w:multiLevelType w:val="hybridMultilevel"/>
    <w:tmpl w:val="73BC83B6"/>
    <w:lvl w:ilvl="0" w:tplc="FBA815C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1A3"/>
    <w:rsid w:val="00005C47"/>
    <w:rsid w:val="00014526"/>
    <w:rsid w:val="0001570F"/>
    <w:rsid w:val="00026A09"/>
    <w:rsid w:val="00041C8E"/>
    <w:rsid w:val="00056C9F"/>
    <w:rsid w:val="00071D87"/>
    <w:rsid w:val="0007625B"/>
    <w:rsid w:val="00076BC6"/>
    <w:rsid w:val="000A34C8"/>
    <w:rsid w:val="000B1164"/>
    <w:rsid w:val="000D2E15"/>
    <w:rsid w:val="000E1ECB"/>
    <w:rsid w:val="000F0870"/>
    <w:rsid w:val="000F2A56"/>
    <w:rsid w:val="000F3ACC"/>
    <w:rsid w:val="000F66FF"/>
    <w:rsid w:val="00101268"/>
    <w:rsid w:val="001128DB"/>
    <w:rsid w:val="001263DE"/>
    <w:rsid w:val="001371AC"/>
    <w:rsid w:val="0014184C"/>
    <w:rsid w:val="00143621"/>
    <w:rsid w:val="00166A4F"/>
    <w:rsid w:val="001B5991"/>
    <w:rsid w:val="001C6259"/>
    <w:rsid w:val="001C71E8"/>
    <w:rsid w:val="001C7AA4"/>
    <w:rsid w:val="001D7CD3"/>
    <w:rsid w:val="001E546E"/>
    <w:rsid w:val="001F3690"/>
    <w:rsid w:val="00210995"/>
    <w:rsid w:val="00213646"/>
    <w:rsid w:val="00216F1A"/>
    <w:rsid w:val="0024008A"/>
    <w:rsid w:val="00241649"/>
    <w:rsid w:val="00242B5F"/>
    <w:rsid w:val="00242E69"/>
    <w:rsid w:val="0024347F"/>
    <w:rsid w:val="00253D1D"/>
    <w:rsid w:val="002741E0"/>
    <w:rsid w:val="00286010"/>
    <w:rsid w:val="00291A84"/>
    <w:rsid w:val="002B0AA8"/>
    <w:rsid w:val="002B26F3"/>
    <w:rsid w:val="002F5FE9"/>
    <w:rsid w:val="002F7BC2"/>
    <w:rsid w:val="00300CF2"/>
    <w:rsid w:val="00310012"/>
    <w:rsid w:val="00311239"/>
    <w:rsid w:val="00320B51"/>
    <w:rsid w:val="0032568C"/>
    <w:rsid w:val="00340688"/>
    <w:rsid w:val="0034497F"/>
    <w:rsid w:val="00345B2C"/>
    <w:rsid w:val="00363028"/>
    <w:rsid w:val="0037072E"/>
    <w:rsid w:val="00377C8F"/>
    <w:rsid w:val="00383017"/>
    <w:rsid w:val="003A015B"/>
    <w:rsid w:val="003A0753"/>
    <w:rsid w:val="003B1C06"/>
    <w:rsid w:val="003B45EA"/>
    <w:rsid w:val="003E17EC"/>
    <w:rsid w:val="003E62D2"/>
    <w:rsid w:val="0040433E"/>
    <w:rsid w:val="00415C6B"/>
    <w:rsid w:val="00426DDC"/>
    <w:rsid w:val="0043248E"/>
    <w:rsid w:val="00454B0D"/>
    <w:rsid w:val="00485B34"/>
    <w:rsid w:val="00492AD0"/>
    <w:rsid w:val="00495E7A"/>
    <w:rsid w:val="004A7186"/>
    <w:rsid w:val="004A7EA1"/>
    <w:rsid w:val="004B4E65"/>
    <w:rsid w:val="004C1CF6"/>
    <w:rsid w:val="004D6E27"/>
    <w:rsid w:val="004E274B"/>
    <w:rsid w:val="00521B23"/>
    <w:rsid w:val="005314EC"/>
    <w:rsid w:val="00535824"/>
    <w:rsid w:val="00547290"/>
    <w:rsid w:val="00564EA6"/>
    <w:rsid w:val="00567678"/>
    <w:rsid w:val="005845DC"/>
    <w:rsid w:val="005869B9"/>
    <w:rsid w:val="005955E0"/>
    <w:rsid w:val="005A2F4F"/>
    <w:rsid w:val="005A3EF4"/>
    <w:rsid w:val="005C128D"/>
    <w:rsid w:val="005E6AA6"/>
    <w:rsid w:val="005F1198"/>
    <w:rsid w:val="00614D9D"/>
    <w:rsid w:val="00620106"/>
    <w:rsid w:val="0063012F"/>
    <w:rsid w:val="006433BB"/>
    <w:rsid w:val="0065368C"/>
    <w:rsid w:val="00656D1A"/>
    <w:rsid w:val="00690E66"/>
    <w:rsid w:val="00695E91"/>
    <w:rsid w:val="006A06A2"/>
    <w:rsid w:val="006A14DF"/>
    <w:rsid w:val="006C2F2D"/>
    <w:rsid w:val="006D2A6A"/>
    <w:rsid w:val="00704576"/>
    <w:rsid w:val="007124E8"/>
    <w:rsid w:val="00720799"/>
    <w:rsid w:val="0072566F"/>
    <w:rsid w:val="00737FF8"/>
    <w:rsid w:val="007421FF"/>
    <w:rsid w:val="00743CF6"/>
    <w:rsid w:val="00744229"/>
    <w:rsid w:val="00756806"/>
    <w:rsid w:val="007622FF"/>
    <w:rsid w:val="00770194"/>
    <w:rsid w:val="007D4973"/>
    <w:rsid w:val="007E2649"/>
    <w:rsid w:val="007E671F"/>
    <w:rsid w:val="007F433E"/>
    <w:rsid w:val="008121C4"/>
    <w:rsid w:val="008261A3"/>
    <w:rsid w:val="008262CB"/>
    <w:rsid w:val="00835DFC"/>
    <w:rsid w:val="0085424F"/>
    <w:rsid w:val="00860BE3"/>
    <w:rsid w:val="00863768"/>
    <w:rsid w:val="00873D32"/>
    <w:rsid w:val="0089253F"/>
    <w:rsid w:val="00897C97"/>
    <w:rsid w:val="008D45FB"/>
    <w:rsid w:val="008D6A89"/>
    <w:rsid w:val="008D6B75"/>
    <w:rsid w:val="00900EFF"/>
    <w:rsid w:val="0090381D"/>
    <w:rsid w:val="0092036F"/>
    <w:rsid w:val="00920C84"/>
    <w:rsid w:val="00926254"/>
    <w:rsid w:val="00943C81"/>
    <w:rsid w:val="00944B05"/>
    <w:rsid w:val="00945B5C"/>
    <w:rsid w:val="009651D3"/>
    <w:rsid w:val="00984531"/>
    <w:rsid w:val="009A22AA"/>
    <w:rsid w:val="009A7D18"/>
    <w:rsid w:val="009B1A31"/>
    <w:rsid w:val="009B7A9F"/>
    <w:rsid w:val="009D1C7F"/>
    <w:rsid w:val="009F3323"/>
    <w:rsid w:val="00A26C5B"/>
    <w:rsid w:val="00A34C2E"/>
    <w:rsid w:val="00A37011"/>
    <w:rsid w:val="00A62D83"/>
    <w:rsid w:val="00A826CC"/>
    <w:rsid w:val="00A91C70"/>
    <w:rsid w:val="00AC3836"/>
    <w:rsid w:val="00AD3E32"/>
    <w:rsid w:val="00AD6B7F"/>
    <w:rsid w:val="00B010AD"/>
    <w:rsid w:val="00B26127"/>
    <w:rsid w:val="00B27873"/>
    <w:rsid w:val="00B44C0C"/>
    <w:rsid w:val="00B44DE7"/>
    <w:rsid w:val="00B61109"/>
    <w:rsid w:val="00B90FD7"/>
    <w:rsid w:val="00BA226D"/>
    <w:rsid w:val="00BB34D9"/>
    <w:rsid w:val="00BC658A"/>
    <w:rsid w:val="00BC7073"/>
    <w:rsid w:val="00BE3A35"/>
    <w:rsid w:val="00C27E30"/>
    <w:rsid w:val="00C30755"/>
    <w:rsid w:val="00C422C4"/>
    <w:rsid w:val="00C4318B"/>
    <w:rsid w:val="00C66488"/>
    <w:rsid w:val="00C7049F"/>
    <w:rsid w:val="00C75A3D"/>
    <w:rsid w:val="00C91558"/>
    <w:rsid w:val="00CA22EF"/>
    <w:rsid w:val="00CA2501"/>
    <w:rsid w:val="00CB0197"/>
    <w:rsid w:val="00CB6D4A"/>
    <w:rsid w:val="00CC5363"/>
    <w:rsid w:val="00CD3CAB"/>
    <w:rsid w:val="00CF3388"/>
    <w:rsid w:val="00D332D6"/>
    <w:rsid w:val="00D4636B"/>
    <w:rsid w:val="00D7159F"/>
    <w:rsid w:val="00D82380"/>
    <w:rsid w:val="00DB6787"/>
    <w:rsid w:val="00DC350B"/>
    <w:rsid w:val="00DC5095"/>
    <w:rsid w:val="00DC532F"/>
    <w:rsid w:val="00DD2450"/>
    <w:rsid w:val="00DD3BAE"/>
    <w:rsid w:val="00DE0EAF"/>
    <w:rsid w:val="00DE200F"/>
    <w:rsid w:val="00E135FF"/>
    <w:rsid w:val="00E254D3"/>
    <w:rsid w:val="00E26CDA"/>
    <w:rsid w:val="00E33FA0"/>
    <w:rsid w:val="00E3699F"/>
    <w:rsid w:val="00E42B8F"/>
    <w:rsid w:val="00E45757"/>
    <w:rsid w:val="00E457F7"/>
    <w:rsid w:val="00E4703E"/>
    <w:rsid w:val="00E741D1"/>
    <w:rsid w:val="00E97438"/>
    <w:rsid w:val="00EB08BE"/>
    <w:rsid w:val="00EE7C40"/>
    <w:rsid w:val="00F11E21"/>
    <w:rsid w:val="00F13827"/>
    <w:rsid w:val="00F15954"/>
    <w:rsid w:val="00F2657D"/>
    <w:rsid w:val="00F31AA8"/>
    <w:rsid w:val="00F31C9D"/>
    <w:rsid w:val="00F3526E"/>
    <w:rsid w:val="00F45B5F"/>
    <w:rsid w:val="00F531A3"/>
    <w:rsid w:val="00F71DD0"/>
    <w:rsid w:val="00FA09E8"/>
    <w:rsid w:val="00FA6C2B"/>
    <w:rsid w:val="00FC34BB"/>
    <w:rsid w:val="00FD17F7"/>
    <w:rsid w:val="00FD2E6C"/>
    <w:rsid w:val="00FD68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316A1BC8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Times New Roman" w:hAnsi="Courier New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BC6"/>
    <w:pPr>
      <w:widowControl w:val="0"/>
    </w:pPr>
    <w:rPr>
      <w:rFonts w:cs="Courier New"/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DD245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34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76BC6"/>
    <w:rPr>
      <w:color w:val="000080"/>
      <w:u w:val="single"/>
    </w:rPr>
  </w:style>
  <w:style w:type="character" w:customStyle="1" w:styleId="21">
    <w:name w:val="Основной текст (2)_"/>
    <w:basedOn w:val="a0"/>
    <w:link w:val="210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11">
    <w:name w:val="Заголовок №1_"/>
    <w:basedOn w:val="a0"/>
    <w:link w:val="12"/>
    <w:uiPriority w:val="99"/>
    <w:rsid w:val="00076BC6"/>
    <w:rPr>
      <w:rFonts w:ascii="Times New Roman" w:hAnsi="Times New Roman" w:cs="Times New Roman"/>
      <w:b/>
      <w:bCs/>
      <w:spacing w:val="90"/>
      <w:sz w:val="31"/>
      <w:szCs w:val="31"/>
      <w:u w:val="none"/>
    </w:rPr>
  </w:style>
  <w:style w:type="character" w:customStyle="1" w:styleId="13">
    <w:name w:val="Основной текст Знак1"/>
    <w:basedOn w:val="a0"/>
    <w:link w:val="a4"/>
    <w:uiPriority w:val="99"/>
    <w:rsid w:val="00076BC6"/>
    <w:rPr>
      <w:rFonts w:ascii="Times New Roman" w:hAnsi="Times New Roman" w:cs="Times New Roman"/>
      <w:sz w:val="26"/>
      <w:szCs w:val="26"/>
      <w:u w:val="none"/>
    </w:rPr>
  </w:style>
  <w:style w:type="character" w:customStyle="1" w:styleId="23pt">
    <w:name w:val="Основной текст (2) + Интервал 3 pt"/>
    <w:basedOn w:val="21"/>
    <w:uiPriority w:val="99"/>
    <w:rsid w:val="00076BC6"/>
    <w:rPr>
      <w:rFonts w:ascii="Times New Roman" w:hAnsi="Times New Roman" w:cs="Times New Roman"/>
      <w:b/>
      <w:bCs/>
      <w:spacing w:val="70"/>
      <w:sz w:val="26"/>
      <w:szCs w:val="26"/>
      <w:u w:val="none"/>
    </w:rPr>
  </w:style>
  <w:style w:type="paragraph" w:styleId="a4">
    <w:name w:val="Body Text"/>
    <w:basedOn w:val="a"/>
    <w:link w:val="13"/>
    <w:uiPriority w:val="99"/>
    <w:rsid w:val="00076BC6"/>
    <w:pPr>
      <w:shd w:val="clear" w:color="auto" w:fill="FFFFFF"/>
      <w:spacing w:before="420" w:after="60" w:line="240" w:lineRule="atLeast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uiPriority w:val="99"/>
    <w:semiHidden/>
    <w:rsid w:val="00076BC6"/>
    <w:rPr>
      <w:rFonts w:cs="Courier New"/>
      <w:color w:val="000000"/>
    </w:rPr>
  </w:style>
  <w:style w:type="character" w:customStyle="1" w:styleId="3">
    <w:name w:val="Основной текст (3)_"/>
    <w:basedOn w:val="a0"/>
    <w:link w:val="30"/>
    <w:uiPriority w:val="99"/>
    <w:rsid w:val="00076BC6"/>
    <w:rPr>
      <w:rFonts w:ascii="Times New Roman" w:hAnsi="Times New Roman" w:cs="Times New Roman"/>
      <w:b/>
      <w:bCs/>
      <w:sz w:val="30"/>
      <w:szCs w:val="30"/>
      <w:u w:val="none"/>
    </w:rPr>
  </w:style>
  <w:style w:type="character" w:customStyle="1" w:styleId="22">
    <w:name w:val="Основной текст (2)"/>
    <w:basedOn w:val="21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313pt">
    <w:name w:val="Основной текст (3) + 13 pt"/>
    <w:aliases w:val="Не полужирный"/>
    <w:basedOn w:val="3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313pt3">
    <w:name w:val="Основной текст (3) + 13 pt3"/>
    <w:aliases w:val="Не полужирный8"/>
    <w:basedOn w:val="3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313pt2">
    <w:name w:val="Основной текст (3) + 13 pt2"/>
    <w:aliases w:val="Не полужирный7"/>
    <w:basedOn w:val="3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313pt1">
    <w:name w:val="Основной текст (3) + 13 pt1"/>
    <w:aliases w:val="Не полужирный6"/>
    <w:basedOn w:val="3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220">
    <w:name w:val="Основной текст (2)2"/>
    <w:basedOn w:val="21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23">
    <w:name w:val="Подпись к таблице (2)_"/>
    <w:basedOn w:val="a0"/>
    <w:link w:val="24"/>
    <w:uiPriority w:val="99"/>
    <w:rsid w:val="00076BC6"/>
    <w:rPr>
      <w:rFonts w:ascii="Times New Roman" w:hAnsi="Times New Roman" w:cs="Times New Roman"/>
      <w:sz w:val="22"/>
      <w:szCs w:val="22"/>
      <w:u w:val="none"/>
    </w:rPr>
  </w:style>
  <w:style w:type="character" w:customStyle="1" w:styleId="a6">
    <w:name w:val="Подпись к таблице_"/>
    <w:basedOn w:val="a0"/>
    <w:link w:val="14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7">
    <w:name w:val="Подпись к таблице"/>
    <w:basedOn w:val="a6"/>
    <w:uiPriority w:val="99"/>
    <w:rsid w:val="00076BC6"/>
    <w:rPr>
      <w:rFonts w:ascii="Times New Roman" w:hAnsi="Times New Roman" w:cs="Times New Roman"/>
      <w:b/>
      <w:bCs/>
      <w:sz w:val="26"/>
      <w:szCs w:val="26"/>
      <w:u w:val="single"/>
    </w:rPr>
  </w:style>
  <w:style w:type="character" w:customStyle="1" w:styleId="311pt">
    <w:name w:val="Основной текст (3) + 11 pt"/>
    <w:aliases w:val="Не полужирный5"/>
    <w:basedOn w:val="3"/>
    <w:uiPriority w:val="99"/>
    <w:rsid w:val="00076BC6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311pt1">
    <w:name w:val="Основной текст (3) + 11 pt1"/>
    <w:basedOn w:val="3"/>
    <w:uiPriority w:val="99"/>
    <w:rsid w:val="00076BC6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3TrebuchetMS">
    <w:name w:val="Основной текст (3) + Trebuchet MS"/>
    <w:aliases w:val="10,5 pt,Не полужирный4"/>
    <w:basedOn w:val="3"/>
    <w:uiPriority w:val="99"/>
    <w:rsid w:val="00076BC6"/>
    <w:rPr>
      <w:rFonts w:ascii="Trebuchet MS" w:hAnsi="Trebuchet MS" w:cs="Trebuchet MS"/>
      <w:b/>
      <w:bCs/>
      <w:noProof/>
      <w:sz w:val="21"/>
      <w:szCs w:val="21"/>
      <w:u w:val="none"/>
    </w:rPr>
  </w:style>
  <w:style w:type="character" w:customStyle="1" w:styleId="3CourierNew">
    <w:name w:val="Основной текст (3) + Courier New"/>
    <w:aliases w:val="4,5 pt6,Не полужирный3"/>
    <w:basedOn w:val="3"/>
    <w:uiPriority w:val="99"/>
    <w:rsid w:val="00076BC6"/>
    <w:rPr>
      <w:rFonts w:ascii="Courier New" w:hAnsi="Courier New" w:cs="Courier New"/>
      <w:b/>
      <w:bCs/>
      <w:noProof/>
      <w:sz w:val="9"/>
      <w:szCs w:val="9"/>
      <w:u w:val="none"/>
    </w:rPr>
  </w:style>
  <w:style w:type="character" w:customStyle="1" w:styleId="130">
    <w:name w:val="Подпись к таблице + 13"/>
    <w:aliases w:val="5 pt5"/>
    <w:basedOn w:val="a6"/>
    <w:uiPriority w:val="99"/>
    <w:rsid w:val="00076BC6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3Corbel">
    <w:name w:val="Основной текст (3) + Corbel"/>
    <w:aliases w:val="8 pt,Не полужирный2"/>
    <w:basedOn w:val="3"/>
    <w:uiPriority w:val="99"/>
    <w:rsid w:val="00076BC6"/>
    <w:rPr>
      <w:rFonts w:ascii="Corbel" w:hAnsi="Corbel" w:cs="Corbel"/>
      <w:b/>
      <w:bCs/>
      <w:sz w:val="16"/>
      <w:szCs w:val="16"/>
      <w:u w:val="none"/>
    </w:rPr>
  </w:style>
  <w:style w:type="character" w:customStyle="1" w:styleId="213">
    <w:name w:val="Основной текст (2) + 13"/>
    <w:aliases w:val="5 pt4"/>
    <w:basedOn w:val="21"/>
    <w:uiPriority w:val="99"/>
    <w:rsid w:val="00076BC6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25">
    <w:name w:val="Заголовок №2_"/>
    <w:basedOn w:val="a0"/>
    <w:link w:val="211"/>
    <w:uiPriority w:val="99"/>
    <w:rsid w:val="00076BC6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2132">
    <w:name w:val="Основной текст (2) + 132"/>
    <w:aliases w:val="5 pt3"/>
    <w:basedOn w:val="21"/>
    <w:uiPriority w:val="99"/>
    <w:rsid w:val="00076BC6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Consolas">
    <w:name w:val="Основной текст + Consolas"/>
    <w:aliases w:val="7,5 pt2,Курсив"/>
    <w:basedOn w:val="13"/>
    <w:uiPriority w:val="99"/>
    <w:rsid w:val="00076BC6"/>
    <w:rPr>
      <w:rFonts w:ascii="Consolas" w:hAnsi="Consolas" w:cs="Consolas"/>
      <w:i/>
      <w:iCs/>
      <w:noProof/>
      <w:sz w:val="15"/>
      <w:szCs w:val="15"/>
      <w:u w:val="none"/>
    </w:rPr>
  </w:style>
  <w:style w:type="character" w:customStyle="1" w:styleId="26">
    <w:name w:val="Заголовок №2"/>
    <w:basedOn w:val="25"/>
    <w:uiPriority w:val="99"/>
    <w:rsid w:val="00076BC6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213pt">
    <w:name w:val="Заголовок №2 + 13 pt"/>
    <w:aliases w:val="Не полужирный1"/>
    <w:basedOn w:val="25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2131">
    <w:name w:val="Основной текст (2) + 131"/>
    <w:aliases w:val="5 pt1"/>
    <w:basedOn w:val="21"/>
    <w:uiPriority w:val="99"/>
    <w:rsid w:val="00076BC6"/>
    <w:rPr>
      <w:rFonts w:ascii="Times New Roman" w:hAnsi="Times New Roman" w:cs="Times New Roman"/>
      <w:b/>
      <w:bCs/>
      <w:sz w:val="27"/>
      <w:szCs w:val="27"/>
      <w:u w:val="none"/>
    </w:rPr>
  </w:style>
  <w:style w:type="paragraph" w:customStyle="1" w:styleId="210">
    <w:name w:val="Основной текст (2)1"/>
    <w:basedOn w:val="a"/>
    <w:link w:val="21"/>
    <w:uiPriority w:val="99"/>
    <w:rsid w:val="00076BC6"/>
    <w:pPr>
      <w:shd w:val="clear" w:color="auto" w:fill="FFFFFF"/>
      <w:spacing w:before="60" w:after="300" w:line="317" w:lineRule="exact"/>
      <w:jc w:val="center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12">
    <w:name w:val="Заголовок №1"/>
    <w:basedOn w:val="a"/>
    <w:link w:val="11"/>
    <w:uiPriority w:val="99"/>
    <w:rsid w:val="00076BC6"/>
    <w:pPr>
      <w:shd w:val="clear" w:color="auto" w:fill="FFFFFF"/>
      <w:spacing w:before="300" w:after="420" w:line="240" w:lineRule="atLeast"/>
      <w:jc w:val="center"/>
      <w:outlineLvl w:val="0"/>
    </w:pPr>
    <w:rPr>
      <w:rFonts w:ascii="Times New Roman" w:hAnsi="Times New Roman" w:cs="Times New Roman"/>
      <w:b/>
      <w:bCs/>
      <w:color w:val="auto"/>
      <w:spacing w:val="90"/>
      <w:sz w:val="31"/>
      <w:szCs w:val="31"/>
    </w:rPr>
  </w:style>
  <w:style w:type="paragraph" w:customStyle="1" w:styleId="30">
    <w:name w:val="Основной текст (3)"/>
    <w:basedOn w:val="a"/>
    <w:link w:val="3"/>
    <w:uiPriority w:val="99"/>
    <w:rsid w:val="00076BC6"/>
    <w:pPr>
      <w:shd w:val="clear" w:color="auto" w:fill="FFFFFF"/>
      <w:spacing w:before="600" w:line="367" w:lineRule="exact"/>
      <w:jc w:val="center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4">
    <w:name w:val="Подпись к таблице (2)"/>
    <w:basedOn w:val="a"/>
    <w:link w:val="23"/>
    <w:uiPriority w:val="99"/>
    <w:rsid w:val="00076BC6"/>
    <w:pPr>
      <w:shd w:val="clear" w:color="auto" w:fill="FFFFFF"/>
      <w:spacing w:line="320" w:lineRule="exact"/>
      <w:jc w:val="right"/>
    </w:pPr>
    <w:rPr>
      <w:rFonts w:ascii="Times New Roman" w:hAnsi="Times New Roman" w:cs="Times New Roman"/>
      <w:color w:val="auto"/>
      <w:sz w:val="22"/>
      <w:szCs w:val="22"/>
    </w:rPr>
  </w:style>
  <w:style w:type="paragraph" w:customStyle="1" w:styleId="14">
    <w:name w:val="Подпись к таблице1"/>
    <w:basedOn w:val="a"/>
    <w:link w:val="a6"/>
    <w:uiPriority w:val="99"/>
    <w:rsid w:val="00076BC6"/>
    <w:pPr>
      <w:shd w:val="clear" w:color="auto" w:fill="FFFFFF"/>
      <w:spacing w:line="320" w:lineRule="exact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211">
    <w:name w:val="Заголовок №21"/>
    <w:basedOn w:val="a"/>
    <w:link w:val="25"/>
    <w:uiPriority w:val="99"/>
    <w:rsid w:val="00076BC6"/>
    <w:pPr>
      <w:shd w:val="clear" w:color="auto" w:fill="FFFFFF"/>
      <w:spacing w:before="300" w:after="360" w:line="240" w:lineRule="atLeast"/>
      <w:ind w:firstLine="720"/>
      <w:jc w:val="both"/>
      <w:outlineLvl w:val="1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a8">
    <w:name w:val="Balloon Text"/>
    <w:basedOn w:val="a"/>
    <w:link w:val="a9"/>
    <w:uiPriority w:val="99"/>
    <w:semiHidden/>
    <w:unhideWhenUsed/>
    <w:rsid w:val="00E254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54D3"/>
    <w:rPr>
      <w:rFonts w:ascii="Tahoma" w:hAnsi="Tahoma" w:cs="Tahoma"/>
      <w:color w:val="000000"/>
      <w:sz w:val="16"/>
      <w:szCs w:val="16"/>
    </w:rPr>
  </w:style>
  <w:style w:type="paragraph" w:customStyle="1" w:styleId="headertext">
    <w:name w:val="headertext"/>
    <w:basedOn w:val="a"/>
    <w:rsid w:val="00C4318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formattext">
    <w:name w:val="formattext"/>
    <w:basedOn w:val="a"/>
    <w:rsid w:val="00C4318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a">
    <w:name w:val="No Spacing"/>
    <w:uiPriority w:val="1"/>
    <w:qFormat/>
    <w:rsid w:val="005A3EF4"/>
    <w:pPr>
      <w:widowControl w:val="0"/>
    </w:pPr>
    <w:rPr>
      <w:rFonts w:cs="Courier New"/>
      <w:color w:val="000000"/>
    </w:rPr>
  </w:style>
  <w:style w:type="table" w:styleId="ab">
    <w:name w:val="Table Grid"/>
    <w:basedOn w:val="a1"/>
    <w:uiPriority w:val="59"/>
    <w:rsid w:val="009B7A9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rmal (Web)"/>
    <w:basedOn w:val="a"/>
    <w:uiPriority w:val="99"/>
    <w:unhideWhenUsed/>
    <w:rsid w:val="008D45F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onsNormal">
    <w:name w:val="ConsNormal"/>
    <w:rsid w:val="008D45FB"/>
    <w:pPr>
      <w:widowControl w:val="0"/>
      <w:ind w:firstLine="720"/>
    </w:pPr>
    <w:rPr>
      <w:rFonts w:ascii="Arial" w:hAnsi="Arial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D2450"/>
    <w:rPr>
      <w:rFonts w:ascii="Arial" w:hAnsi="Arial" w:cs="Arial"/>
      <w:b/>
      <w:bCs/>
      <w:color w:val="000080"/>
    </w:rPr>
  </w:style>
  <w:style w:type="paragraph" w:styleId="ad">
    <w:name w:val="List Paragraph"/>
    <w:basedOn w:val="a"/>
    <w:uiPriority w:val="34"/>
    <w:qFormat/>
    <w:rsid w:val="00056C9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C3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DC5095"/>
    <w:rPr>
      <w:b/>
      <w:bCs/>
    </w:rPr>
  </w:style>
  <w:style w:type="paragraph" w:customStyle="1" w:styleId="FR1">
    <w:name w:val="FR1"/>
    <w:rsid w:val="008121C4"/>
    <w:pPr>
      <w:widowControl w:val="0"/>
      <w:spacing w:line="300" w:lineRule="auto"/>
      <w:ind w:left="1680" w:right="1600"/>
      <w:jc w:val="center"/>
    </w:pPr>
    <w:rPr>
      <w:rFonts w:ascii="Times New Roman" w:hAnsi="Times New Roman"/>
      <w:sz w:val="5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1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7354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vlozhennij_kapita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andia.ru/text/category/1_yanvarya/" TargetMode="External"/><Relationship Id="rId12" Type="http://schemas.openxmlformats.org/officeDocument/2006/relationships/hyperlink" Target="http://www.pandia.ru/text/category/rinochnaya_stoimostmz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pandia.ru/text/category/kvadratnij_met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andia.ru/text/category/pravovie_akt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pravovie_akti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177FB-8775-4284-8650-A66CD2202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2304</Words>
  <Characters>13137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NPKirillova</cp:lastModifiedBy>
  <cp:revision>2</cp:revision>
  <cp:lastPrinted>2019-10-10T10:28:00Z</cp:lastPrinted>
  <dcterms:created xsi:type="dcterms:W3CDTF">2025-08-26T12:43:00Z</dcterms:created>
  <dcterms:modified xsi:type="dcterms:W3CDTF">2025-08-26T12:43:00Z</dcterms:modified>
</cp:coreProperties>
</file>